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30598" w14:textId="096AA6BC" w:rsidR="00D526C6" w:rsidRPr="008D4705" w:rsidRDefault="008A055B" w:rsidP="00B21BBE">
      <w:pPr>
        <w:rPr>
          <w:b/>
          <w:bCs/>
        </w:rPr>
      </w:pPr>
      <w:r w:rsidRPr="008D4705">
        <w:rPr>
          <w:b/>
          <w:bCs/>
        </w:rPr>
        <w:t>Kravspesifikasjon</w:t>
      </w:r>
    </w:p>
    <w:p w14:paraId="503A7055" w14:textId="77777777" w:rsidR="00D526C6" w:rsidRDefault="008B5956" w:rsidP="00B21BBE">
      <w:proofErr w:type="spellStart"/>
      <w:r>
        <w:t>Prosjekt</w:t>
      </w:r>
      <w:proofErr w:type="spellEnd"/>
      <w:r>
        <w:t xml:space="preserve">: </w:t>
      </w:r>
      <w:proofErr w:type="spellStart"/>
      <w:r>
        <w:t>Sikkerhetstiltak</w:t>
      </w:r>
      <w:proofErr w:type="spellEnd"/>
      <w:r>
        <w:t xml:space="preserve"> NAV Hadsel</w:t>
      </w:r>
    </w:p>
    <w:p w14:paraId="6CF45E18" w14:textId="77777777" w:rsidR="00D526C6" w:rsidRDefault="008B5956" w:rsidP="00B21BBE">
      <w:r>
        <w:t>Dato: 13.05.2026</w:t>
      </w:r>
    </w:p>
    <w:p w14:paraId="75CAAA2A" w14:textId="77777777" w:rsidR="00D526C6" w:rsidRPr="00FB0F54" w:rsidRDefault="008B5956" w:rsidP="00B21BBE">
      <w:pPr>
        <w:rPr>
          <w:b/>
          <w:bCs/>
        </w:rPr>
      </w:pPr>
      <w:r w:rsidRPr="00FB0F54">
        <w:rPr>
          <w:b/>
          <w:bCs/>
        </w:rPr>
        <w:t xml:space="preserve">0 </w:t>
      </w:r>
      <w:proofErr w:type="spellStart"/>
      <w:r w:rsidRPr="00FB0F54">
        <w:rPr>
          <w:b/>
          <w:bCs/>
        </w:rPr>
        <w:t>Generelle</w:t>
      </w:r>
      <w:proofErr w:type="spellEnd"/>
      <w:r w:rsidRPr="00FB0F54">
        <w:rPr>
          <w:b/>
          <w:bCs/>
        </w:rPr>
        <w:t xml:space="preserve"> </w:t>
      </w:r>
      <w:proofErr w:type="spellStart"/>
      <w:r w:rsidRPr="00FB0F54">
        <w:rPr>
          <w:b/>
          <w:bCs/>
        </w:rPr>
        <w:t>bestemmelser</w:t>
      </w:r>
      <w:proofErr w:type="spellEnd"/>
    </w:p>
    <w:p w14:paraId="7AEEF960" w14:textId="77777777" w:rsidR="00D526C6" w:rsidRDefault="008B5956" w:rsidP="00B21BBE">
      <w:r>
        <w:t xml:space="preserve">Alle </w:t>
      </w:r>
      <w:proofErr w:type="spellStart"/>
      <w:r>
        <w:t>arbeider</w:t>
      </w:r>
      <w:proofErr w:type="spellEnd"/>
      <w:r>
        <w:t xml:space="preserve"> </w:t>
      </w:r>
      <w:proofErr w:type="spellStart"/>
      <w:r>
        <w:t>skal</w:t>
      </w:r>
      <w:proofErr w:type="spellEnd"/>
      <w:r>
        <w:t xml:space="preserve"> </w:t>
      </w:r>
      <w:proofErr w:type="spellStart"/>
      <w:r>
        <w:t>inkludere</w:t>
      </w:r>
      <w:proofErr w:type="spellEnd"/>
      <w:r>
        <w:t xml:space="preserve"> </w:t>
      </w:r>
      <w:proofErr w:type="spellStart"/>
      <w:r>
        <w:t>komplett</w:t>
      </w:r>
      <w:proofErr w:type="spellEnd"/>
      <w:r>
        <w:t xml:space="preserve"> </w:t>
      </w:r>
      <w:proofErr w:type="spellStart"/>
      <w:r>
        <w:t>leveranse</w:t>
      </w:r>
      <w:proofErr w:type="spellEnd"/>
      <w:r>
        <w:t xml:space="preserve">, </w:t>
      </w:r>
      <w:proofErr w:type="spellStart"/>
      <w:r>
        <w:t>montasje</w:t>
      </w:r>
      <w:proofErr w:type="spellEnd"/>
      <w:r>
        <w:t xml:space="preserve">, testing og </w:t>
      </w:r>
      <w:proofErr w:type="spellStart"/>
      <w:r>
        <w:t>idriftsettelse</w:t>
      </w:r>
      <w:proofErr w:type="spellEnd"/>
      <w:r>
        <w:t xml:space="preserve">. </w:t>
      </w:r>
      <w:proofErr w:type="spellStart"/>
      <w:r>
        <w:t>Tegninger</w:t>
      </w:r>
      <w:proofErr w:type="spellEnd"/>
      <w:r>
        <w:t xml:space="preserve"> </w:t>
      </w:r>
      <w:proofErr w:type="spellStart"/>
      <w:r>
        <w:t>gjelder</w:t>
      </w:r>
      <w:proofErr w:type="spellEnd"/>
      <w:r>
        <w:t xml:space="preserve"> </w:t>
      </w:r>
      <w:proofErr w:type="spellStart"/>
      <w:r>
        <w:t>foran</w:t>
      </w:r>
      <w:proofErr w:type="spellEnd"/>
      <w:r>
        <w:t xml:space="preserve"> </w:t>
      </w:r>
      <w:proofErr w:type="spellStart"/>
      <w:r>
        <w:t>tekst</w:t>
      </w:r>
      <w:proofErr w:type="spellEnd"/>
      <w:r>
        <w:t xml:space="preserve"> </w:t>
      </w:r>
      <w:proofErr w:type="spellStart"/>
      <w:r>
        <w:t>ved</w:t>
      </w:r>
      <w:proofErr w:type="spellEnd"/>
      <w:r>
        <w:t xml:space="preserve"> </w:t>
      </w:r>
      <w:proofErr w:type="spellStart"/>
      <w:r>
        <w:t>motstrid</w:t>
      </w:r>
      <w:proofErr w:type="spellEnd"/>
      <w:r>
        <w:t xml:space="preserve">. </w:t>
      </w:r>
      <w:proofErr w:type="spellStart"/>
      <w:r>
        <w:t>Entreprenør</w:t>
      </w:r>
      <w:proofErr w:type="spellEnd"/>
      <w:r>
        <w:t xml:space="preserve"> </w:t>
      </w:r>
      <w:proofErr w:type="spellStart"/>
      <w:r>
        <w:t>skal</w:t>
      </w:r>
      <w:proofErr w:type="spellEnd"/>
      <w:r>
        <w:t xml:space="preserve"> </w:t>
      </w:r>
      <w:proofErr w:type="spellStart"/>
      <w:r>
        <w:t>koordinere</w:t>
      </w:r>
      <w:proofErr w:type="spellEnd"/>
      <w:r>
        <w:t xml:space="preserve"> alle fag.</w:t>
      </w:r>
    </w:p>
    <w:p w14:paraId="3CE1DC46" w14:textId="77777777" w:rsidR="00D526C6" w:rsidRPr="00491639" w:rsidRDefault="008B5956" w:rsidP="00B21BBE">
      <w:pPr>
        <w:rPr>
          <w:b/>
          <w:bCs/>
        </w:rPr>
      </w:pPr>
      <w:r w:rsidRPr="00491639">
        <w:rPr>
          <w:b/>
          <w:bCs/>
        </w:rPr>
        <w:t xml:space="preserve">B21 </w:t>
      </w:r>
      <w:proofErr w:type="spellStart"/>
      <w:r w:rsidRPr="00491639">
        <w:rPr>
          <w:b/>
          <w:bCs/>
        </w:rPr>
        <w:t>Rivingsarbeider</w:t>
      </w:r>
      <w:proofErr w:type="spellEnd"/>
    </w:p>
    <w:p w14:paraId="3FCC41C5" w14:textId="77777777" w:rsidR="00D526C6" w:rsidRDefault="008B5956" w:rsidP="00B21BBE">
      <w:r>
        <w:t xml:space="preserve">Riving av </w:t>
      </w:r>
      <w:proofErr w:type="spellStart"/>
      <w:r>
        <w:t>innervegger</w:t>
      </w:r>
      <w:proofErr w:type="spellEnd"/>
      <w:r>
        <w:t xml:space="preserve"> ca. 90 m² og </w:t>
      </w:r>
      <w:proofErr w:type="spellStart"/>
      <w:r>
        <w:t>himling</w:t>
      </w:r>
      <w:proofErr w:type="spellEnd"/>
      <w:r>
        <w:t xml:space="preserve"> ca. 177 m² </w:t>
      </w:r>
      <w:proofErr w:type="spellStart"/>
      <w:r>
        <w:t>inkludert</w:t>
      </w:r>
      <w:proofErr w:type="spellEnd"/>
      <w:r>
        <w:t xml:space="preserve"> </w:t>
      </w:r>
      <w:proofErr w:type="spellStart"/>
      <w:r>
        <w:t>borttransport</w:t>
      </w:r>
      <w:proofErr w:type="spellEnd"/>
      <w:r>
        <w:t xml:space="preserve"> og </w:t>
      </w:r>
      <w:proofErr w:type="spellStart"/>
      <w:r>
        <w:t>deponi</w:t>
      </w:r>
      <w:proofErr w:type="spellEnd"/>
      <w:r>
        <w:t>.</w:t>
      </w:r>
    </w:p>
    <w:p w14:paraId="329246C7" w14:textId="2BB56F9C" w:rsidR="00223D3C" w:rsidRDefault="00B1374E" w:rsidP="00B21BBE">
      <w:r>
        <w:t>R</w:t>
      </w:r>
      <w:r w:rsidR="0053179B">
        <w:t>iving a</w:t>
      </w:r>
      <w:r w:rsidR="00782C2C">
        <w:t xml:space="preserve">v 1 </w:t>
      </w:r>
      <w:proofErr w:type="spellStart"/>
      <w:r w:rsidR="00782C2C">
        <w:t>s</w:t>
      </w:r>
      <w:r w:rsidR="00B13009">
        <w:t>tk</w:t>
      </w:r>
      <w:proofErr w:type="spellEnd"/>
      <w:r w:rsidR="00B13009">
        <w:t xml:space="preserve"> </w:t>
      </w:r>
      <w:proofErr w:type="spellStart"/>
      <w:r w:rsidR="00B13009">
        <w:t>to</w:t>
      </w:r>
      <w:r w:rsidR="00A44E7D">
        <w:t>alett</w:t>
      </w:r>
      <w:proofErr w:type="spellEnd"/>
      <w:r w:rsidR="00E72E4E">
        <w:t>.</w:t>
      </w:r>
    </w:p>
    <w:p w14:paraId="1A040254" w14:textId="5774B00A" w:rsidR="00D526C6" w:rsidRPr="00AC3313" w:rsidRDefault="008B5956" w:rsidP="00B21BBE">
      <w:pPr>
        <w:rPr>
          <w:b/>
          <w:bCs/>
        </w:rPr>
      </w:pPr>
      <w:r w:rsidRPr="00AC3313">
        <w:rPr>
          <w:b/>
          <w:bCs/>
        </w:rPr>
        <w:t xml:space="preserve">B24 </w:t>
      </w:r>
      <w:proofErr w:type="spellStart"/>
      <w:r w:rsidRPr="00AC3313">
        <w:rPr>
          <w:b/>
          <w:bCs/>
        </w:rPr>
        <w:t>Himling</w:t>
      </w:r>
      <w:proofErr w:type="spellEnd"/>
    </w:p>
    <w:p w14:paraId="26DA093D" w14:textId="77777777" w:rsidR="00D526C6" w:rsidRDefault="008B5956" w:rsidP="00B21BBE">
      <w:proofErr w:type="spellStart"/>
      <w:r>
        <w:t>Systemhimling</w:t>
      </w:r>
      <w:proofErr w:type="spellEnd"/>
      <w:r>
        <w:t xml:space="preserve"> T-24 600x600 mm, ca. 177 m². Profiler RAL 9010. </w:t>
      </w:r>
      <w:proofErr w:type="spellStart"/>
      <w:r>
        <w:t>Himlingsplater</w:t>
      </w:r>
      <w:proofErr w:type="spellEnd"/>
      <w:r>
        <w:t xml:space="preserve"> 40 mm </w:t>
      </w:r>
      <w:proofErr w:type="spellStart"/>
      <w:r>
        <w:t>Combisone</w:t>
      </w:r>
      <w:proofErr w:type="spellEnd"/>
      <w:r>
        <w:t xml:space="preserve"> NCS S 0500-N.</w:t>
      </w:r>
    </w:p>
    <w:p w14:paraId="15A12FE5" w14:textId="77777777" w:rsidR="00D526C6" w:rsidRPr="00B10696" w:rsidRDefault="008B5956" w:rsidP="00B21BBE">
      <w:pPr>
        <w:rPr>
          <w:b/>
          <w:bCs/>
        </w:rPr>
      </w:pPr>
      <w:r w:rsidRPr="00B10696">
        <w:rPr>
          <w:b/>
          <w:bCs/>
        </w:rPr>
        <w:t xml:space="preserve">B23 </w:t>
      </w:r>
      <w:proofErr w:type="spellStart"/>
      <w:r w:rsidRPr="00B10696">
        <w:rPr>
          <w:b/>
          <w:bCs/>
        </w:rPr>
        <w:t>Systemvegger</w:t>
      </w:r>
      <w:proofErr w:type="spellEnd"/>
    </w:p>
    <w:p w14:paraId="63B729A6" w14:textId="77777777" w:rsidR="00D526C6" w:rsidRDefault="008B5956" w:rsidP="00B21BBE">
      <w:proofErr w:type="spellStart"/>
      <w:r>
        <w:t>Flushfront</w:t>
      </w:r>
      <w:proofErr w:type="spellEnd"/>
      <w:r>
        <w:t xml:space="preserve"> </w:t>
      </w:r>
      <w:proofErr w:type="spellStart"/>
      <w:r>
        <w:t>vegger</w:t>
      </w:r>
      <w:proofErr w:type="spellEnd"/>
      <w:r>
        <w:t xml:space="preserve">: 12 </w:t>
      </w:r>
      <w:proofErr w:type="spellStart"/>
      <w:r>
        <w:t>dørfelt</w:t>
      </w:r>
      <w:proofErr w:type="spellEnd"/>
      <w:r>
        <w:t xml:space="preserve">, 9 </w:t>
      </w:r>
      <w:proofErr w:type="spellStart"/>
      <w:r>
        <w:t>glassdører</w:t>
      </w:r>
      <w:proofErr w:type="spellEnd"/>
      <w:r>
        <w:t xml:space="preserve">, 26 </w:t>
      </w:r>
      <w:proofErr w:type="spellStart"/>
      <w:r>
        <w:t>glassfelt</w:t>
      </w:r>
      <w:proofErr w:type="spellEnd"/>
      <w:r>
        <w:t xml:space="preserve"> (2500 mm). Tette felt ca. 106 m² NCS S 7500-N.</w:t>
      </w:r>
    </w:p>
    <w:p w14:paraId="04C5ADC2" w14:textId="77777777" w:rsidR="00D526C6" w:rsidRPr="0085436B" w:rsidRDefault="008B5956" w:rsidP="00B21BBE">
      <w:pPr>
        <w:rPr>
          <w:b/>
          <w:bCs/>
        </w:rPr>
      </w:pPr>
      <w:r w:rsidRPr="0085436B">
        <w:rPr>
          <w:b/>
          <w:bCs/>
        </w:rPr>
        <w:t xml:space="preserve">B23 </w:t>
      </w:r>
      <w:proofErr w:type="spellStart"/>
      <w:r w:rsidRPr="0085436B">
        <w:rPr>
          <w:b/>
          <w:bCs/>
        </w:rPr>
        <w:t>Skillevegger</w:t>
      </w:r>
      <w:proofErr w:type="spellEnd"/>
    </w:p>
    <w:p w14:paraId="2EA7A6E5" w14:textId="77777777" w:rsidR="00D526C6" w:rsidRDefault="008B5956" w:rsidP="00B21BBE">
      <w:r>
        <w:t xml:space="preserve">Uni Wall 48 </w:t>
      </w:r>
      <w:proofErr w:type="spellStart"/>
      <w:r>
        <w:t>eller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, </w:t>
      </w:r>
      <w:proofErr w:type="spellStart"/>
      <w:r>
        <w:t>høyde</w:t>
      </w:r>
      <w:proofErr w:type="spellEnd"/>
      <w:r>
        <w:t xml:space="preserve"> 2500 mm, ca. 45 m².</w:t>
      </w:r>
    </w:p>
    <w:p w14:paraId="70BA7A9A" w14:textId="77777777" w:rsidR="00D526C6" w:rsidRPr="004673E5" w:rsidRDefault="008B5956" w:rsidP="00B21BBE">
      <w:pPr>
        <w:rPr>
          <w:b/>
          <w:bCs/>
        </w:rPr>
      </w:pPr>
      <w:r w:rsidRPr="004673E5">
        <w:rPr>
          <w:b/>
          <w:bCs/>
        </w:rPr>
        <w:t xml:space="preserve">B23 </w:t>
      </w:r>
      <w:proofErr w:type="spellStart"/>
      <w:r w:rsidRPr="004673E5">
        <w:rPr>
          <w:b/>
          <w:bCs/>
        </w:rPr>
        <w:t>Lydskjørt</w:t>
      </w:r>
      <w:proofErr w:type="spellEnd"/>
    </w:p>
    <w:p w14:paraId="3CFE56DD" w14:textId="77777777" w:rsidR="00D526C6" w:rsidRDefault="008B5956" w:rsidP="00B21BBE">
      <w:r>
        <w:t xml:space="preserve">Doble </w:t>
      </w:r>
      <w:proofErr w:type="spellStart"/>
      <w:r>
        <w:t>lydskjørt</w:t>
      </w:r>
      <w:proofErr w:type="spellEnd"/>
      <w:r>
        <w:t xml:space="preserve"> i </w:t>
      </w:r>
      <w:proofErr w:type="spellStart"/>
      <w:r>
        <w:t>mineralull</w:t>
      </w:r>
      <w:proofErr w:type="spellEnd"/>
      <w:r>
        <w:t xml:space="preserve"> med </w:t>
      </w:r>
      <w:proofErr w:type="spellStart"/>
      <w:r>
        <w:t>alufolie</w:t>
      </w:r>
      <w:proofErr w:type="spellEnd"/>
      <w:r>
        <w:t xml:space="preserve">, ca. 63 </w:t>
      </w:r>
      <w:proofErr w:type="spellStart"/>
      <w:r>
        <w:t>lm</w:t>
      </w:r>
      <w:proofErr w:type="spellEnd"/>
      <w:r>
        <w:t>.</w:t>
      </w:r>
    </w:p>
    <w:p w14:paraId="04572BF0" w14:textId="77777777" w:rsidR="00D526C6" w:rsidRPr="003E47D5" w:rsidRDefault="008B5956" w:rsidP="00B21BBE">
      <w:pPr>
        <w:rPr>
          <w:b/>
          <w:bCs/>
        </w:rPr>
      </w:pPr>
      <w:r w:rsidRPr="003E47D5">
        <w:rPr>
          <w:b/>
          <w:bCs/>
        </w:rPr>
        <w:t xml:space="preserve">B31 </w:t>
      </w:r>
      <w:proofErr w:type="spellStart"/>
      <w:r w:rsidRPr="003E47D5">
        <w:rPr>
          <w:b/>
          <w:bCs/>
        </w:rPr>
        <w:t>Betongsaging</w:t>
      </w:r>
      <w:proofErr w:type="spellEnd"/>
    </w:p>
    <w:p w14:paraId="1F3D4CE3" w14:textId="77777777" w:rsidR="00D526C6" w:rsidRDefault="008B5956" w:rsidP="00B21BBE">
      <w:r>
        <w:t xml:space="preserve">2 </w:t>
      </w:r>
      <w:proofErr w:type="spellStart"/>
      <w:r>
        <w:t>stk</w:t>
      </w:r>
      <w:proofErr w:type="spellEnd"/>
      <w:r>
        <w:t xml:space="preserve"> </w:t>
      </w:r>
      <w:proofErr w:type="spellStart"/>
      <w:r>
        <w:t>døråpninger</w:t>
      </w:r>
      <w:proofErr w:type="spellEnd"/>
      <w:r>
        <w:t xml:space="preserve"> 10x21 </w:t>
      </w:r>
      <w:proofErr w:type="spellStart"/>
      <w:r>
        <w:t>komplett</w:t>
      </w:r>
      <w:proofErr w:type="spellEnd"/>
      <w:r>
        <w:t xml:space="preserve"> </w:t>
      </w:r>
      <w:proofErr w:type="spellStart"/>
      <w:r>
        <w:t>utført</w:t>
      </w:r>
      <w:proofErr w:type="spellEnd"/>
      <w:r>
        <w:t>.</w:t>
      </w:r>
    </w:p>
    <w:p w14:paraId="0DBB6ADF" w14:textId="77777777" w:rsidR="00D526C6" w:rsidRPr="00B0699F" w:rsidRDefault="008B5956" w:rsidP="00B21BBE">
      <w:pPr>
        <w:rPr>
          <w:b/>
          <w:bCs/>
        </w:rPr>
      </w:pPr>
      <w:r w:rsidRPr="00B0699F">
        <w:rPr>
          <w:b/>
          <w:bCs/>
        </w:rPr>
        <w:t xml:space="preserve">B29 </w:t>
      </w:r>
      <w:proofErr w:type="spellStart"/>
      <w:r w:rsidRPr="00B0699F">
        <w:rPr>
          <w:b/>
          <w:bCs/>
        </w:rPr>
        <w:t>Dører</w:t>
      </w:r>
      <w:proofErr w:type="spellEnd"/>
      <w:r w:rsidRPr="00B0699F">
        <w:rPr>
          <w:b/>
          <w:bCs/>
        </w:rPr>
        <w:t xml:space="preserve"> og </w:t>
      </w:r>
      <w:proofErr w:type="spellStart"/>
      <w:r w:rsidRPr="00B0699F">
        <w:rPr>
          <w:b/>
          <w:bCs/>
        </w:rPr>
        <w:t>beslag</w:t>
      </w:r>
      <w:proofErr w:type="spellEnd"/>
    </w:p>
    <w:p w14:paraId="6696A3E3" w14:textId="105CEB12" w:rsidR="00BC3B70" w:rsidRPr="00BC3B70" w:rsidRDefault="00BC3B70" w:rsidP="00B21BBE">
      <w:pPr>
        <w:rPr>
          <w:lang w:val="nb-NO"/>
        </w:rPr>
      </w:pPr>
      <w:r w:rsidRPr="00BC3B70">
        <w:rPr>
          <w:lang w:val="nb-NO"/>
        </w:rPr>
        <w:t xml:space="preserve"> ID256A, ID267A, ID268A, ID269A,</w:t>
      </w:r>
    </w:p>
    <w:p w14:paraId="3C1A1980" w14:textId="77777777" w:rsidR="00BC3B70" w:rsidRPr="00BC3B70" w:rsidRDefault="00BC3B70" w:rsidP="00B21BBE">
      <w:pPr>
        <w:rPr>
          <w:lang w:val="nb-NO"/>
        </w:rPr>
      </w:pPr>
      <w:r w:rsidRPr="00BC3B70">
        <w:rPr>
          <w:lang w:val="nb-NO"/>
        </w:rPr>
        <w:t>ID270A, ID271A og ID250A skal ha</w:t>
      </w:r>
    </w:p>
    <w:p w14:paraId="50511BC4" w14:textId="77777777" w:rsidR="00BC3B70" w:rsidRPr="00BC3B70" w:rsidRDefault="00BC3B70" w:rsidP="00B21BBE">
      <w:pPr>
        <w:rPr>
          <w:lang w:val="nb-NO"/>
        </w:rPr>
      </w:pPr>
      <w:r w:rsidRPr="00BC3B70">
        <w:rPr>
          <w:lang w:val="nb-NO"/>
        </w:rPr>
        <w:t xml:space="preserve">smekk-låskasse (8561 el.) </w:t>
      </w:r>
      <w:proofErr w:type="spellStart"/>
      <w:r w:rsidRPr="00BC3B70">
        <w:rPr>
          <w:lang w:val="nb-NO"/>
        </w:rPr>
        <w:t>Aperio</w:t>
      </w:r>
      <w:proofErr w:type="spellEnd"/>
      <w:r w:rsidRPr="00BC3B70">
        <w:rPr>
          <w:lang w:val="nb-NO"/>
        </w:rPr>
        <w:t xml:space="preserve"> H100</w:t>
      </w:r>
    </w:p>
    <w:p w14:paraId="52A306FE" w14:textId="77777777" w:rsidR="00BC3B70" w:rsidRPr="00BC3B70" w:rsidRDefault="00BC3B70" w:rsidP="00B21BBE">
      <w:pPr>
        <w:rPr>
          <w:lang w:val="nb-NO"/>
        </w:rPr>
      </w:pPr>
      <w:r w:rsidRPr="00BC3B70">
        <w:rPr>
          <w:lang w:val="nb-NO"/>
        </w:rPr>
        <w:t>aktivert for åpning med kort fra 256 Åpen</w:t>
      </w:r>
    </w:p>
    <w:p w14:paraId="5BF2A80E" w14:textId="4627E876" w:rsidR="00183233" w:rsidRPr="00265BAA" w:rsidRDefault="00BC3B70" w:rsidP="00B21BBE">
      <w:pPr>
        <w:rPr>
          <w:lang w:val="nb-NO"/>
        </w:rPr>
      </w:pPr>
      <w:r w:rsidRPr="00BC3B70">
        <w:rPr>
          <w:lang w:val="nb-NO"/>
        </w:rPr>
        <w:t>brukersone, og kun aktiv dørvrider på</w:t>
      </w:r>
      <w:r w:rsidR="009F0343">
        <w:rPr>
          <w:lang w:val="nb-NO"/>
        </w:rPr>
        <w:t xml:space="preserve"> </w:t>
      </w:r>
      <w:r w:rsidRPr="00BC3B70">
        <w:rPr>
          <w:lang w:val="nb-NO"/>
        </w:rPr>
        <w:t>motsatt side, langskilt.</w:t>
      </w:r>
    </w:p>
    <w:p w14:paraId="6747609A" w14:textId="77777777" w:rsidR="00F207E1" w:rsidRPr="00F207E1" w:rsidRDefault="00F207E1" w:rsidP="00B21BBE">
      <w:pPr>
        <w:rPr>
          <w:lang w:val="nb-NO"/>
        </w:rPr>
      </w:pPr>
      <w:r w:rsidRPr="00F207E1">
        <w:rPr>
          <w:lang w:val="nb-NO"/>
        </w:rPr>
        <w:lastRenderedPageBreak/>
        <w:t>ID267B, ID268B, ID269B, ID 270B og</w:t>
      </w:r>
    </w:p>
    <w:p w14:paraId="3851D74D" w14:textId="77777777" w:rsidR="00F207E1" w:rsidRPr="00F207E1" w:rsidRDefault="00F207E1" w:rsidP="00B21BBE">
      <w:pPr>
        <w:rPr>
          <w:lang w:val="nb-NO"/>
        </w:rPr>
      </w:pPr>
      <w:r w:rsidRPr="00F207E1">
        <w:rPr>
          <w:lang w:val="nb-NO"/>
        </w:rPr>
        <w:t>ID271B skal alle ha L vrider og blindskilt</w:t>
      </w:r>
    </w:p>
    <w:p w14:paraId="36BD7945" w14:textId="77777777" w:rsidR="00F207E1" w:rsidRPr="00F207E1" w:rsidRDefault="00F207E1" w:rsidP="00B21BBE">
      <w:pPr>
        <w:rPr>
          <w:lang w:val="nb-NO"/>
        </w:rPr>
      </w:pPr>
      <w:r w:rsidRPr="00F207E1">
        <w:rPr>
          <w:lang w:val="nb-NO"/>
        </w:rPr>
        <w:t>inn mot rom og L vrider og knappvrider</w:t>
      </w:r>
    </w:p>
    <w:p w14:paraId="1DE20CCF" w14:textId="77777777" w:rsidR="00F207E1" w:rsidRPr="00F207E1" w:rsidRDefault="00F207E1" w:rsidP="00B21BBE">
      <w:pPr>
        <w:rPr>
          <w:lang w:val="nb-NO"/>
        </w:rPr>
      </w:pPr>
      <w:r w:rsidRPr="00F207E1">
        <w:rPr>
          <w:lang w:val="nb-NO"/>
        </w:rPr>
        <w:t>mot 250 Korridor. De skal også leveres</w:t>
      </w:r>
    </w:p>
    <w:p w14:paraId="0DA18D79" w14:textId="04121248" w:rsidR="000D1FD3" w:rsidRDefault="00F207E1" w:rsidP="00B21BBE">
      <w:pPr>
        <w:rPr>
          <w:lang w:val="nb-NO"/>
        </w:rPr>
      </w:pPr>
      <w:r w:rsidRPr="00F207E1">
        <w:rPr>
          <w:lang w:val="nb-NO"/>
        </w:rPr>
        <w:t>med låskasse UTEN smekk (565 el.)</w:t>
      </w:r>
    </w:p>
    <w:p w14:paraId="10DBF4A5" w14:textId="6BACFDED" w:rsidR="00D526C6" w:rsidRPr="00BF3BC9" w:rsidRDefault="008B5956" w:rsidP="00B21BBE">
      <w:pPr>
        <w:rPr>
          <w:b/>
          <w:bCs/>
        </w:rPr>
      </w:pPr>
      <w:r w:rsidRPr="00BF3BC9">
        <w:rPr>
          <w:b/>
          <w:bCs/>
        </w:rPr>
        <w:t>B29</w:t>
      </w:r>
      <w:r w:rsidR="00053FE8">
        <w:rPr>
          <w:b/>
          <w:bCs/>
        </w:rPr>
        <w:t xml:space="preserve"> </w:t>
      </w:r>
      <w:proofErr w:type="spellStart"/>
      <w:r w:rsidR="00053FE8">
        <w:rPr>
          <w:b/>
          <w:bCs/>
        </w:rPr>
        <w:t>D</w:t>
      </w:r>
      <w:r w:rsidR="00944BAF">
        <w:rPr>
          <w:b/>
          <w:bCs/>
        </w:rPr>
        <w:t>ører</w:t>
      </w:r>
      <w:proofErr w:type="spellEnd"/>
    </w:p>
    <w:p w14:paraId="6145055A" w14:textId="5B59A102" w:rsidR="00D526C6" w:rsidRDefault="008B5956" w:rsidP="00B21BBE">
      <w:r>
        <w:t xml:space="preserve">1 </w:t>
      </w:r>
      <w:proofErr w:type="spellStart"/>
      <w:r>
        <w:t>stk</w:t>
      </w:r>
      <w:proofErr w:type="spellEnd"/>
      <w:r>
        <w:t xml:space="preserve"> EI30 S </w:t>
      </w:r>
      <w:proofErr w:type="spellStart"/>
      <w:r>
        <w:t>aluminiumsdør</w:t>
      </w:r>
      <w:proofErr w:type="spellEnd"/>
      <w:r>
        <w:t xml:space="preserve"> med glass.</w:t>
      </w:r>
      <w:r w:rsidR="005B19B1">
        <w:t xml:space="preserve"> </w:t>
      </w:r>
    </w:p>
    <w:p w14:paraId="2FEB3C5E" w14:textId="4A7BE592" w:rsidR="00D526C6" w:rsidRPr="008F7FC0" w:rsidRDefault="008B5956" w:rsidP="00B21BBE">
      <w:pPr>
        <w:rPr>
          <w:b/>
          <w:bCs/>
        </w:rPr>
      </w:pPr>
      <w:r w:rsidRPr="008F7FC0">
        <w:rPr>
          <w:b/>
          <w:bCs/>
        </w:rPr>
        <w:t xml:space="preserve">V36 </w:t>
      </w:r>
      <w:proofErr w:type="spellStart"/>
      <w:r w:rsidRPr="008F7FC0">
        <w:rPr>
          <w:b/>
          <w:bCs/>
        </w:rPr>
        <w:t>Kjøling</w:t>
      </w:r>
      <w:proofErr w:type="spellEnd"/>
    </w:p>
    <w:p w14:paraId="6E77A07C" w14:textId="68D617D2" w:rsidR="00D526C6" w:rsidRDefault="008B5956" w:rsidP="00B21BBE">
      <w:r>
        <w:t xml:space="preserve">2 </w:t>
      </w:r>
      <w:proofErr w:type="spellStart"/>
      <w:r>
        <w:t>utvendige</w:t>
      </w:r>
      <w:proofErr w:type="spellEnd"/>
      <w:r>
        <w:t xml:space="preserve"> </w:t>
      </w:r>
      <w:proofErr w:type="spellStart"/>
      <w:r>
        <w:t>aggregat</w:t>
      </w:r>
      <w:proofErr w:type="spellEnd"/>
      <w:r>
        <w:t xml:space="preserve"> og 10 </w:t>
      </w:r>
      <w:proofErr w:type="spellStart"/>
      <w:r>
        <w:t>innvendige</w:t>
      </w:r>
      <w:proofErr w:type="spellEnd"/>
      <w:r>
        <w:t xml:space="preserve"> </w:t>
      </w:r>
      <w:proofErr w:type="spellStart"/>
      <w:r>
        <w:t>enheter</w:t>
      </w:r>
      <w:proofErr w:type="spellEnd"/>
      <w:r>
        <w:t xml:space="preserve"> i rom 252-271.</w:t>
      </w:r>
      <w:r w:rsidR="00500D76">
        <w:t xml:space="preserve"> </w:t>
      </w:r>
    </w:p>
    <w:p w14:paraId="7E54BA0B" w14:textId="77777777" w:rsidR="00D526C6" w:rsidRPr="00043DE4" w:rsidRDefault="008B5956" w:rsidP="00B21BBE">
      <w:pPr>
        <w:rPr>
          <w:b/>
          <w:bCs/>
        </w:rPr>
      </w:pPr>
      <w:r w:rsidRPr="00043DE4">
        <w:rPr>
          <w:b/>
          <w:bCs/>
        </w:rPr>
        <w:t xml:space="preserve">V31 </w:t>
      </w:r>
      <w:proofErr w:type="spellStart"/>
      <w:r w:rsidRPr="00043DE4">
        <w:rPr>
          <w:b/>
          <w:bCs/>
        </w:rPr>
        <w:t>Ventilasjon</w:t>
      </w:r>
      <w:proofErr w:type="spellEnd"/>
    </w:p>
    <w:p w14:paraId="137221B9" w14:textId="77777777" w:rsidR="00D526C6" w:rsidRDefault="008B5956" w:rsidP="00B21BBE">
      <w:proofErr w:type="spellStart"/>
      <w:r>
        <w:t>Tilluft</w:t>
      </w:r>
      <w:proofErr w:type="spellEnd"/>
      <w:r>
        <w:t xml:space="preserve"> i rom, </w:t>
      </w:r>
      <w:proofErr w:type="spellStart"/>
      <w:r>
        <w:t>avtrekk</w:t>
      </w:r>
      <w:proofErr w:type="spellEnd"/>
      <w:r>
        <w:t xml:space="preserve"> i </w:t>
      </w:r>
      <w:proofErr w:type="spellStart"/>
      <w:r>
        <w:t>korridor</w:t>
      </w:r>
      <w:proofErr w:type="spellEnd"/>
      <w:r>
        <w:t xml:space="preserve"> 250. </w:t>
      </w:r>
      <w:proofErr w:type="spellStart"/>
      <w:r>
        <w:t>Overstrømning</w:t>
      </w:r>
      <w:proofErr w:type="spellEnd"/>
      <w:r>
        <w:t xml:space="preserve"> med </w:t>
      </w:r>
      <w:proofErr w:type="spellStart"/>
      <w:r>
        <w:t>lydfelle</w:t>
      </w:r>
      <w:proofErr w:type="spellEnd"/>
      <w:r>
        <w:t xml:space="preserve">. Rom 256 </w:t>
      </w:r>
      <w:proofErr w:type="spellStart"/>
      <w:r>
        <w:t>uten</w:t>
      </w:r>
      <w:proofErr w:type="spellEnd"/>
      <w:r>
        <w:t xml:space="preserve"> </w:t>
      </w:r>
      <w:proofErr w:type="spellStart"/>
      <w:r>
        <w:t>overstrømning</w:t>
      </w:r>
      <w:proofErr w:type="spellEnd"/>
      <w:r>
        <w:t>.</w:t>
      </w:r>
    </w:p>
    <w:p w14:paraId="1C847513" w14:textId="77777777" w:rsidR="00D526C6" w:rsidRPr="00405CFB" w:rsidRDefault="008B5956" w:rsidP="00B21BBE">
      <w:pPr>
        <w:rPr>
          <w:b/>
          <w:bCs/>
        </w:rPr>
      </w:pPr>
      <w:r w:rsidRPr="00405CFB">
        <w:rPr>
          <w:b/>
          <w:bCs/>
        </w:rPr>
        <w:t xml:space="preserve">E44 </w:t>
      </w:r>
      <w:proofErr w:type="spellStart"/>
      <w:r w:rsidRPr="00405CFB">
        <w:rPr>
          <w:b/>
          <w:bCs/>
        </w:rPr>
        <w:t>Belysning</w:t>
      </w:r>
      <w:proofErr w:type="spellEnd"/>
    </w:p>
    <w:p w14:paraId="53AC9F63" w14:textId="77777777" w:rsidR="00F077EF" w:rsidRPr="00F077EF" w:rsidRDefault="00F077EF" w:rsidP="00F077EF">
      <w:pPr>
        <w:rPr>
          <w:lang w:val="nb-NO"/>
        </w:rPr>
      </w:pPr>
      <w:r w:rsidRPr="00F077EF">
        <w:rPr>
          <w:lang w:val="nb-NO"/>
        </w:rPr>
        <w:t>60x60 individuelt justerbare nye led lys</w:t>
      </w:r>
    </w:p>
    <w:p w14:paraId="2613B665" w14:textId="4F0E8E98" w:rsidR="00E66478" w:rsidRDefault="00F077EF" w:rsidP="00F077EF">
      <w:pPr>
        <w:rPr>
          <w:lang w:val="nb-NO"/>
        </w:rPr>
      </w:pPr>
      <w:r w:rsidRPr="00F077EF">
        <w:rPr>
          <w:lang w:val="nb-NO"/>
        </w:rPr>
        <w:t>i rom: 250, 267, 268, 269, 270, 271 og</w:t>
      </w:r>
      <w:r w:rsidR="00681B81">
        <w:rPr>
          <w:lang w:val="nb-NO"/>
        </w:rPr>
        <w:t xml:space="preserve"> </w:t>
      </w:r>
      <w:r w:rsidRPr="00F077EF">
        <w:rPr>
          <w:lang w:val="nb-NO"/>
        </w:rPr>
        <w:t>256.</w:t>
      </w:r>
    </w:p>
    <w:p w14:paraId="3A3199A8" w14:textId="27B6ACE6" w:rsidR="00D526C6" w:rsidRPr="00D63C3A" w:rsidRDefault="008B5956" w:rsidP="00F077EF">
      <w:pPr>
        <w:rPr>
          <w:b/>
          <w:bCs/>
        </w:rPr>
      </w:pPr>
      <w:r w:rsidRPr="00D63C3A">
        <w:rPr>
          <w:b/>
          <w:bCs/>
        </w:rPr>
        <w:t xml:space="preserve">E46 </w:t>
      </w:r>
      <w:proofErr w:type="spellStart"/>
      <w:r w:rsidRPr="00D63C3A">
        <w:rPr>
          <w:b/>
          <w:bCs/>
        </w:rPr>
        <w:t>Adgang</w:t>
      </w:r>
      <w:proofErr w:type="spellEnd"/>
    </w:p>
    <w:p w14:paraId="62205BAF" w14:textId="77777777" w:rsidR="00A3642A" w:rsidRPr="00A3642A" w:rsidRDefault="00A3642A" w:rsidP="00B21BBE">
      <w:pPr>
        <w:rPr>
          <w:lang w:val="nb-NO"/>
        </w:rPr>
      </w:pPr>
      <w:r w:rsidRPr="00A3642A">
        <w:rPr>
          <w:lang w:val="nb-NO"/>
        </w:rPr>
        <w:t>Elektrisk sluttstykke på dør ID269A og</w:t>
      </w:r>
    </w:p>
    <w:p w14:paraId="0E6A256A" w14:textId="77777777" w:rsidR="00A3642A" w:rsidRPr="00A3642A" w:rsidRDefault="00A3642A" w:rsidP="00B21BBE">
      <w:pPr>
        <w:rPr>
          <w:lang w:val="nb-NO"/>
        </w:rPr>
      </w:pPr>
      <w:r w:rsidRPr="00A3642A">
        <w:rPr>
          <w:lang w:val="nb-NO"/>
        </w:rPr>
        <w:t>«låse opp» knapp for denne døra ved</w:t>
      </w:r>
    </w:p>
    <w:p w14:paraId="190B9DDB" w14:textId="77777777" w:rsidR="00B47A56" w:rsidRDefault="00A3642A" w:rsidP="00B21BBE">
      <w:pPr>
        <w:rPr>
          <w:lang w:val="nb-NO"/>
        </w:rPr>
      </w:pPr>
      <w:r w:rsidRPr="00A3642A">
        <w:rPr>
          <w:lang w:val="nb-NO"/>
        </w:rPr>
        <w:t>ansattes dør ID269B inne på 269.</w:t>
      </w:r>
      <w:r w:rsidR="00B47A56">
        <w:rPr>
          <w:lang w:val="nb-NO"/>
        </w:rPr>
        <w:t>’</w:t>
      </w:r>
    </w:p>
    <w:p w14:paraId="13D3DFA9" w14:textId="2E840048" w:rsidR="00D526C6" w:rsidRPr="00CA2389" w:rsidRDefault="008B5956" w:rsidP="00B21BBE">
      <w:pPr>
        <w:rPr>
          <w:b/>
          <w:bCs/>
        </w:rPr>
      </w:pPr>
      <w:r w:rsidRPr="00CA2389">
        <w:rPr>
          <w:b/>
          <w:bCs/>
        </w:rPr>
        <w:t xml:space="preserve">M65 </w:t>
      </w:r>
      <w:proofErr w:type="spellStart"/>
      <w:r w:rsidRPr="00CA2389">
        <w:rPr>
          <w:b/>
          <w:bCs/>
        </w:rPr>
        <w:t>Foliering</w:t>
      </w:r>
      <w:proofErr w:type="spellEnd"/>
    </w:p>
    <w:p w14:paraId="423809CC" w14:textId="77777777" w:rsidR="00D526C6" w:rsidRDefault="008B5956" w:rsidP="00B21BBE">
      <w:proofErr w:type="spellStart"/>
      <w:r>
        <w:t>Frostfolie</w:t>
      </w:r>
      <w:proofErr w:type="spellEnd"/>
      <w:r>
        <w:t xml:space="preserve"> 800–1850 mm med </w:t>
      </w:r>
      <w:proofErr w:type="spellStart"/>
      <w:r>
        <w:t>rød</w:t>
      </w:r>
      <w:proofErr w:type="spellEnd"/>
      <w:r>
        <w:t xml:space="preserve"> stripe og NAV-logo. </w:t>
      </w:r>
      <w:proofErr w:type="spellStart"/>
      <w:r>
        <w:t>Korridor</w:t>
      </w:r>
      <w:proofErr w:type="spellEnd"/>
      <w:r>
        <w:t xml:space="preserve"> 800–1550 mm. </w:t>
      </w:r>
      <w:proofErr w:type="spellStart"/>
      <w:r>
        <w:t>Dører</w:t>
      </w:r>
      <w:proofErr w:type="spellEnd"/>
      <w:r>
        <w:t xml:space="preserve"> mot </w:t>
      </w:r>
      <w:proofErr w:type="spellStart"/>
      <w:r>
        <w:t>korridor</w:t>
      </w:r>
      <w:proofErr w:type="spellEnd"/>
      <w:r>
        <w:t xml:space="preserve"> </w:t>
      </w:r>
      <w:proofErr w:type="spellStart"/>
      <w:r>
        <w:t>uten</w:t>
      </w:r>
      <w:proofErr w:type="spellEnd"/>
      <w:r>
        <w:t xml:space="preserve"> logo.</w:t>
      </w:r>
    </w:p>
    <w:p w14:paraId="7ADCA1CF" w14:textId="77777777" w:rsidR="00D526C6" w:rsidRPr="005640EA" w:rsidRDefault="008B5956" w:rsidP="00B21BBE">
      <w:pPr>
        <w:rPr>
          <w:b/>
          <w:bCs/>
        </w:rPr>
      </w:pPr>
      <w:r w:rsidRPr="005640EA">
        <w:rPr>
          <w:b/>
          <w:bCs/>
        </w:rPr>
        <w:t>Y FDV</w:t>
      </w:r>
    </w:p>
    <w:p w14:paraId="7D388612" w14:textId="77777777" w:rsidR="00D526C6" w:rsidRDefault="008B5956" w:rsidP="00B21BBE">
      <w:proofErr w:type="spellStart"/>
      <w:r>
        <w:t>Komplett</w:t>
      </w:r>
      <w:proofErr w:type="spellEnd"/>
      <w:r>
        <w:t xml:space="preserve"> FDV-</w:t>
      </w:r>
      <w:proofErr w:type="spellStart"/>
      <w:r>
        <w:t>dokumentasjon</w:t>
      </w:r>
      <w:proofErr w:type="spellEnd"/>
      <w:r>
        <w:t xml:space="preserve"> for alle fag </w:t>
      </w:r>
      <w:proofErr w:type="spellStart"/>
      <w:r>
        <w:t>skal</w:t>
      </w:r>
      <w:proofErr w:type="spellEnd"/>
      <w:r>
        <w:t xml:space="preserve"> </w:t>
      </w:r>
      <w:proofErr w:type="spellStart"/>
      <w:r>
        <w:t>leveres</w:t>
      </w:r>
      <w:proofErr w:type="spellEnd"/>
      <w:r>
        <w:t>.</w:t>
      </w:r>
    </w:p>
    <w:sectPr w:rsidR="00D526C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8730071">
    <w:abstractNumId w:val="8"/>
  </w:num>
  <w:num w:numId="2" w16cid:durableId="1371876186">
    <w:abstractNumId w:val="5"/>
  </w:num>
  <w:num w:numId="3" w16cid:durableId="1582178342">
    <w:abstractNumId w:val="4"/>
  </w:num>
  <w:num w:numId="4" w16cid:durableId="1666204954">
    <w:abstractNumId w:val="7"/>
  </w:num>
  <w:num w:numId="5" w16cid:durableId="26413869">
    <w:abstractNumId w:val="1"/>
  </w:num>
  <w:num w:numId="6" w16cid:durableId="269090861">
    <w:abstractNumId w:val="6"/>
  </w:num>
  <w:num w:numId="7" w16cid:durableId="493646700">
    <w:abstractNumId w:val="3"/>
  </w:num>
  <w:num w:numId="8" w16cid:durableId="656998573">
    <w:abstractNumId w:val="2"/>
  </w:num>
  <w:num w:numId="9" w16cid:durableId="742530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0762"/>
    <w:rsid w:val="00034616"/>
    <w:rsid w:val="00043DE4"/>
    <w:rsid w:val="00053FE8"/>
    <w:rsid w:val="0006063C"/>
    <w:rsid w:val="000A401D"/>
    <w:rsid w:val="000C0F90"/>
    <w:rsid w:val="000D1FD3"/>
    <w:rsid w:val="0015074B"/>
    <w:rsid w:val="00183233"/>
    <w:rsid w:val="001C4740"/>
    <w:rsid w:val="001D29E7"/>
    <w:rsid w:val="001E3796"/>
    <w:rsid w:val="00223D3C"/>
    <w:rsid w:val="00260CBA"/>
    <w:rsid w:val="00265BAA"/>
    <w:rsid w:val="0029639D"/>
    <w:rsid w:val="002975B9"/>
    <w:rsid w:val="002B009A"/>
    <w:rsid w:val="002D7E40"/>
    <w:rsid w:val="00314216"/>
    <w:rsid w:val="003203A5"/>
    <w:rsid w:val="00326F90"/>
    <w:rsid w:val="00391A2D"/>
    <w:rsid w:val="003B63E9"/>
    <w:rsid w:val="003D26B0"/>
    <w:rsid w:val="003E47D5"/>
    <w:rsid w:val="00405CFB"/>
    <w:rsid w:val="00422413"/>
    <w:rsid w:val="0042374F"/>
    <w:rsid w:val="004673E5"/>
    <w:rsid w:val="00473869"/>
    <w:rsid w:val="004852ED"/>
    <w:rsid w:val="00491639"/>
    <w:rsid w:val="0049397C"/>
    <w:rsid w:val="00500D76"/>
    <w:rsid w:val="00502380"/>
    <w:rsid w:val="0053179B"/>
    <w:rsid w:val="00560BEB"/>
    <w:rsid w:val="005640EA"/>
    <w:rsid w:val="005708C9"/>
    <w:rsid w:val="00582B28"/>
    <w:rsid w:val="00587F0A"/>
    <w:rsid w:val="005B19B1"/>
    <w:rsid w:val="005D557F"/>
    <w:rsid w:val="00633CCA"/>
    <w:rsid w:val="006744F2"/>
    <w:rsid w:val="00681B81"/>
    <w:rsid w:val="0069127A"/>
    <w:rsid w:val="00694D9B"/>
    <w:rsid w:val="006F04FB"/>
    <w:rsid w:val="007036F9"/>
    <w:rsid w:val="007137E3"/>
    <w:rsid w:val="00782C2C"/>
    <w:rsid w:val="007B1961"/>
    <w:rsid w:val="007E4B35"/>
    <w:rsid w:val="0080041E"/>
    <w:rsid w:val="00814538"/>
    <w:rsid w:val="00826647"/>
    <w:rsid w:val="00852703"/>
    <w:rsid w:val="0085436B"/>
    <w:rsid w:val="008A055B"/>
    <w:rsid w:val="008B5956"/>
    <w:rsid w:val="008C658D"/>
    <w:rsid w:val="008D4705"/>
    <w:rsid w:val="008F7FC0"/>
    <w:rsid w:val="00907742"/>
    <w:rsid w:val="009249C1"/>
    <w:rsid w:val="00930BA4"/>
    <w:rsid w:val="00943CF1"/>
    <w:rsid w:val="00944BAF"/>
    <w:rsid w:val="00947288"/>
    <w:rsid w:val="00953247"/>
    <w:rsid w:val="009F0343"/>
    <w:rsid w:val="00A322D9"/>
    <w:rsid w:val="00A3642A"/>
    <w:rsid w:val="00A44E7D"/>
    <w:rsid w:val="00A96840"/>
    <w:rsid w:val="00AA1D8D"/>
    <w:rsid w:val="00AB783C"/>
    <w:rsid w:val="00AC3313"/>
    <w:rsid w:val="00B0699F"/>
    <w:rsid w:val="00B10696"/>
    <w:rsid w:val="00B13009"/>
    <w:rsid w:val="00B1374E"/>
    <w:rsid w:val="00B203B8"/>
    <w:rsid w:val="00B21BBE"/>
    <w:rsid w:val="00B22089"/>
    <w:rsid w:val="00B47730"/>
    <w:rsid w:val="00B47A56"/>
    <w:rsid w:val="00B63C60"/>
    <w:rsid w:val="00B65110"/>
    <w:rsid w:val="00BC2BE0"/>
    <w:rsid w:val="00BC3B70"/>
    <w:rsid w:val="00BE7E1B"/>
    <w:rsid w:val="00BF3BC9"/>
    <w:rsid w:val="00BF4462"/>
    <w:rsid w:val="00CA2389"/>
    <w:rsid w:val="00CB0664"/>
    <w:rsid w:val="00D06F17"/>
    <w:rsid w:val="00D25DE3"/>
    <w:rsid w:val="00D526C6"/>
    <w:rsid w:val="00D63C3A"/>
    <w:rsid w:val="00E5476E"/>
    <w:rsid w:val="00E563A6"/>
    <w:rsid w:val="00E66478"/>
    <w:rsid w:val="00E72E4E"/>
    <w:rsid w:val="00E91297"/>
    <w:rsid w:val="00EC7218"/>
    <w:rsid w:val="00F077EF"/>
    <w:rsid w:val="00F207E1"/>
    <w:rsid w:val="00F24232"/>
    <w:rsid w:val="00F80345"/>
    <w:rsid w:val="00FB0F54"/>
    <w:rsid w:val="00FB3A25"/>
    <w:rsid w:val="00FC693F"/>
    <w:rsid w:val="00FE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60B8A1"/>
  <w14:defaultImageDpi w14:val="300"/>
  <w15:docId w15:val="{FC319FBC-9B32-473C-8F1C-2BE28DB9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 Text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-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-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-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-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-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-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-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-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-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-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-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-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-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-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-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-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-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-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-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-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-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-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-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-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-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-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-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-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-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-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-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-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-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-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-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-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-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-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-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-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-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-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-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-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-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-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-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-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-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-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-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-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-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-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-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-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-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-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-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-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-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-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-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-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-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-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300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Gunnar Eilertsen</dc:creator>
  <cp:keywords/>
  <dc:description>generated by python-docx</dc:description>
  <cp:lastModifiedBy>Jan Gunnar Eilertsen</cp:lastModifiedBy>
  <cp:revision>138</cp:revision>
  <dcterms:created xsi:type="dcterms:W3CDTF">2026-05-13T01:19:00Z</dcterms:created>
  <dcterms:modified xsi:type="dcterms:W3CDTF">2026-05-18T07:38:00Z</dcterms:modified>
  <cp:category/>
</cp:coreProperties>
</file>