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DE10FD" w14:textId="0E7D579C" w:rsidR="001E6DF7" w:rsidRDefault="000E6283">
      <w:pPr>
        <w:pStyle w:val="Tittel"/>
      </w:pPr>
      <w:r>
        <w:t xml:space="preserve">TILBUDSSKJEMA </w:t>
      </w:r>
    </w:p>
    <w:p w14:paraId="333E7E78" w14:textId="61DEBDFF" w:rsidR="001E6DF7" w:rsidRDefault="000E6283">
      <w:proofErr w:type="spellStart"/>
      <w:r>
        <w:t>Prosjekt</w:t>
      </w:r>
      <w:proofErr w:type="spellEnd"/>
      <w:r>
        <w:t xml:space="preserve">: </w:t>
      </w:r>
      <w:proofErr w:type="spellStart"/>
      <w:r w:rsidR="00352604">
        <w:t>Ombygging</w:t>
      </w:r>
      <w:proofErr w:type="spellEnd"/>
      <w:r w:rsidR="00352604">
        <w:t xml:space="preserve"> av </w:t>
      </w:r>
      <w:proofErr w:type="spellStart"/>
      <w:r w:rsidR="00352604">
        <w:t>kontorlandskap</w:t>
      </w:r>
      <w:proofErr w:type="spellEnd"/>
    </w:p>
    <w:p w14:paraId="7F86A326" w14:textId="77777777" w:rsidR="001E6DF7" w:rsidRDefault="000E6283">
      <w:r>
        <w:t>Tilbyder: __________________________</w:t>
      </w:r>
    </w:p>
    <w:p w14:paraId="6B2DD5AC" w14:textId="77777777" w:rsidR="001E6DF7" w:rsidRDefault="000E6283">
      <w:r>
        <w:t>Dato: __________________________</w:t>
      </w:r>
    </w:p>
    <w:p w14:paraId="586B24D7" w14:textId="77777777" w:rsidR="001E6DF7" w:rsidRDefault="000E6283">
      <w:pPr>
        <w:pStyle w:val="Overskrift1"/>
      </w:pPr>
      <w:r>
        <w:t>1. PRISSAMMENDRAG</w:t>
      </w:r>
    </w:p>
    <w:p w14:paraId="2171219A" w14:textId="77777777" w:rsidR="001E6DF7" w:rsidRDefault="000E6283">
      <w:r>
        <w:rPr>
          <w:b/>
        </w:rPr>
        <w:t xml:space="preserve">Total tilbudssum eks. mva: </w:t>
      </w:r>
    </w:p>
    <w:p w14:paraId="0C22CE17" w14:textId="77777777" w:rsidR="001E6DF7" w:rsidRDefault="000E6283">
      <w:r>
        <w:t>Kr __________________________</w:t>
      </w:r>
    </w:p>
    <w:p w14:paraId="2E490439" w14:textId="77777777" w:rsidR="001E6DF7" w:rsidRDefault="000E6283">
      <w:r>
        <w:rPr>
          <w:b/>
        </w:rPr>
        <w:t xml:space="preserve">MVA (25%): </w:t>
      </w:r>
    </w:p>
    <w:p w14:paraId="4233DD91" w14:textId="77777777" w:rsidR="001E6DF7" w:rsidRDefault="000E6283">
      <w:r>
        <w:t>Kr __________________________</w:t>
      </w:r>
    </w:p>
    <w:p w14:paraId="5AC7DBDD" w14:textId="77777777" w:rsidR="001E6DF7" w:rsidRDefault="000E6283">
      <w:r>
        <w:rPr>
          <w:b/>
        </w:rPr>
        <w:t xml:space="preserve">Total inkl. mva: </w:t>
      </w:r>
    </w:p>
    <w:p w14:paraId="404AA578" w14:textId="77777777" w:rsidR="001E6DF7" w:rsidRDefault="000E6283">
      <w:r>
        <w:t>Kr __________________________</w:t>
      </w:r>
    </w:p>
    <w:p w14:paraId="0ABAD3EC" w14:textId="77777777" w:rsidR="001E6DF7" w:rsidRDefault="000E6283">
      <w:pPr>
        <w:pStyle w:val="Overskrift1"/>
      </w:pPr>
      <w:r>
        <w:t>2. PRISER PR FAG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8"/>
        <w:gridCol w:w="2877"/>
        <w:gridCol w:w="2875"/>
      </w:tblGrid>
      <w:tr w:rsidR="001E6DF7" w14:paraId="1F1E66BE" w14:textId="77777777" w:rsidTr="001F50F5">
        <w:tc>
          <w:tcPr>
            <w:tcW w:w="2880" w:type="dxa"/>
          </w:tcPr>
          <w:p w14:paraId="3C60CAB8" w14:textId="77777777" w:rsidR="001E6DF7" w:rsidRDefault="000E6283">
            <w:r>
              <w:t>Fag</w:t>
            </w:r>
          </w:p>
        </w:tc>
        <w:tc>
          <w:tcPr>
            <w:tcW w:w="2880" w:type="dxa"/>
          </w:tcPr>
          <w:p w14:paraId="684DC158" w14:textId="77777777" w:rsidR="001E6DF7" w:rsidRDefault="000E6283">
            <w:r>
              <w:t>Beskrivelse</w:t>
            </w:r>
          </w:p>
        </w:tc>
        <w:tc>
          <w:tcPr>
            <w:tcW w:w="2880" w:type="dxa"/>
          </w:tcPr>
          <w:p w14:paraId="09FF3845" w14:textId="77777777" w:rsidR="001E6DF7" w:rsidRDefault="000E6283">
            <w:r>
              <w:t>Sum (NOK)</w:t>
            </w:r>
          </w:p>
        </w:tc>
      </w:tr>
      <w:tr w:rsidR="001E6DF7" w14:paraId="53DAABB6" w14:textId="77777777" w:rsidTr="001F50F5">
        <w:tc>
          <w:tcPr>
            <w:tcW w:w="2880" w:type="dxa"/>
          </w:tcPr>
          <w:p w14:paraId="6C5838EC" w14:textId="77777777" w:rsidR="001E6DF7" w:rsidRDefault="000E6283">
            <w:r>
              <w:t>Bygningsmessige arbeider</w:t>
            </w:r>
          </w:p>
        </w:tc>
        <w:tc>
          <w:tcPr>
            <w:tcW w:w="2880" w:type="dxa"/>
          </w:tcPr>
          <w:p w14:paraId="0F8CB4E4" w14:textId="77777777" w:rsidR="001E6DF7" w:rsidRDefault="000E6283">
            <w:r>
              <w:t>Riving, vegger, himling, dører</w:t>
            </w:r>
          </w:p>
        </w:tc>
        <w:tc>
          <w:tcPr>
            <w:tcW w:w="2880" w:type="dxa"/>
          </w:tcPr>
          <w:p w14:paraId="24044BBF" w14:textId="77777777" w:rsidR="001E6DF7" w:rsidRDefault="001E6DF7"/>
        </w:tc>
      </w:tr>
      <w:tr w:rsidR="001E6DF7" w14:paraId="57578D6D" w14:textId="77777777" w:rsidTr="001F50F5">
        <w:tc>
          <w:tcPr>
            <w:tcW w:w="2880" w:type="dxa"/>
          </w:tcPr>
          <w:p w14:paraId="06FA5058" w14:textId="77777777" w:rsidR="001E6DF7" w:rsidRDefault="000E6283">
            <w:r>
              <w:t>VVS</w:t>
            </w:r>
          </w:p>
        </w:tc>
        <w:tc>
          <w:tcPr>
            <w:tcW w:w="2880" w:type="dxa"/>
          </w:tcPr>
          <w:p w14:paraId="4BE8F0AC" w14:textId="77777777" w:rsidR="001E6DF7" w:rsidRDefault="000E6283">
            <w:r>
              <w:t>Kjøling og ventilasjon</w:t>
            </w:r>
          </w:p>
        </w:tc>
        <w:tc>
          <w:tcPr>
            <w:tcW w:w="2880" w:type="dxa"/>
          </w:tcPr>
          <w:p w14:paraId="4265D2DF" w14:textId="77777777" w:rsidR="001E6DF7" w:rsidRDefault="001E6DF7"/>
        </w:tc>
      </w:tr>
      <w:tr w:rsidR="001E6DF7" w14:paraId="6399A8A9" w14:textId="77777777" w:rsidTr="001F50F5">
        <w:tc>
          <w:tcPr>
            <w:tcW w:w="2880" w:type="dxa"/>
          </w:tcPr>
          <w:p w14:paraId="54D97553" w14:textId="77777777" w:rsidR="001E6DF7" w:rsidRDefault="000E6283">
            <w:r>
              <w:t>Elektro</w:t>
            </w:r>
          </w:p>
        </w:tc>
        <w:tc>
          <w:tcPr>
            <w:tcW w:w="2880" w:type="dxa"/>
          </w:tcPr>
          <w:p w14:paraId="3576CC1E" w14:textId="77777777" w:rsidR="001E6DF7" w:rsidRDefault="000E6283">
            <w:r>
              <w:t>Belysning og adgang</w:t>
            </w:r>
          </w:p>
        </w:tc>
        <w:tc>
          <w:tcPr>
            <w:tcW w:w="2880" w:type="dxa"/>
          </w:tcPr>
          <w:p w14:paraId="29816202" w14:textId="77777777" w:rsidR="001E6DF7" w:rsidRDefault="001E6DF7"/>
        </w:tc>
      </w:tr>
      <w:tr w:rsidR="001E6DF7" w14:paraId="7D887D5D" w14:textId="77777777" w:rsidTr="001F50F5">
        <w:tc>
          <w:tcPr>
            <w:tcW w:w="2880" w:type="dxa"/>
          </w:tcPr>
          <w:p w14:paraId="18E8559B" w14:textId="77777777" w:rsidR="001E6DF7" w:rsidRDefault="000E6283">
            <w:r>
              <w:t>Overflater</w:t>
            </w:r>
          </w:p>
        </w:tc>
        <w:tc>
          <w:tcPr>
            <w:tcW w:w="2880" w:type="dxa"/>
          </w:tcPr>
          <w:p w14:paraId="2428D89A" w14:textId="77777777" w:rsidR="001E6DF7" w:rsidRDefault="000E6283">
            <w:r>
              <w:t>Foliering og merking</w:t>
            </w:r>
          </w:p>
        </w:tc>
        <w:tc>
          <w:tcPr>
            <w:tcW w:w="2880" w:type="dxa"/>
          </w:tcPr>
          <w:p w14:paraId="4E0A55C0" w14:textId="77777777" w:rsidR="001E6DF7" w:rsidRDefault="001E6DF7"/>
        </w:tc>
      </w:tr>
      <w:tr w:rsidR="001E6DF7" w14:paraId="602727DE" w14:textId="77777777" w:rsidTr="001F50F5">
        <w:tc>
          <w:tcPr>
            <w:tcW w:w="2880" w:type="dxa"/>
          </w:tcPr>
          <w:p w14:paraId="783E5816" w14:textId="77777777" w:rsidR="001E6DF7" w:rsidRDefault="000E6283">
            <w:r>
              <w:t>FDV</w:t>
            </w:r>
          </w:p>
        </w:tc>
        <w:tc>
          <w:tcPr>
            <w:tcW w:w="2880" w:type="dxa"/>
          </w:tcPr>
          <w:p w14:paraId="0AC63536" w14:textId="77777777" w:rsidR="001E6DF7" w:rsidRDefault="000E6283">
            <w:r>
              <w:t>Dokumentasjon og overlevering</w:t>
            </w:r>
          </w:p>
        </w:tc>
        <w:tc>
          <w:tcPr>
            <w:tcW w:w="2880" w:type="dxa"/>
          </w:tcPr>
          <w:p w14:paraId="70F41DC6" w14:textId="77777777" w:rsidR="001E6DF7" w:rsidRDefault="001E6DF7"/>
        </w:tc>
      </w:tr>
    </w:tbl>
    <w:p w14:paraId="59316210" w14:textId="77777777" w:rsidR="001E6DF7" w:rsidRDefault="000E6283">
      <w:pPr>
        <w:pStyle w:val="Overskrift1"/>
      </w:pPr>
      <w:r>
        <w:t>3. TIMEPRISER</w:t>
      </w:r>
    </w:p>
    <w:p w14:paraId="568BE7A9" w14:textId="0B9A17F7" w:rsidR="001E6DF7" w:rsidRDefault="000E6283">
      <w:proofErr w:type="spellStart"/>
      <w:r>
        <w:t>Timepris</w:t>
      </w:r>
      <w:proofErr w:type="spellEnd"/>
      <w:r>
        <w:t xml:space="preserve"> </w:t>
      </w:r>
      <w:proofErr w:type="spellStart"/>
      <w:r>
        <w:t>montør</w:t>
      </w:r>
      <w:proofErr w:type="spellEnd"/>
      <w:r>
        <w:t>:</w:t>
      </w:r>
      <w:r w:rsidR="00352604">
        <w:t xml:space="preserve">        </w:t>
      </w:r>
      <w:r>
        <w:t xml:space="preserve"> __________________ </w:t>
      </w:r>
      <w:proofErr w:type="spellStart"/>
      <w:r>
        <w:t>kr</w:t>
      </w:r>
      <w:proofErr w:type="spellEnd"/>
      <w:r>
        <w:t>/time</w:t>
      </w:r>
    </w:p>
    <w:p w14:paraId="50433528" w14:textId="77777777" w:rsidR="001E6DF7" w:rsidRDefault="000E6283">
      <w:r>
        <w:t>Timepris fagarbeider: __________________ kr/time</w:t>
      </w:r>
    </w:p>
    <w:p w14:paraId="3D5B158D" w14:textId="280A9068" w:rsidR="001E6DF7" w:rsidRDefault="000E6283">
      <w:proofErr w:type="spellStart"/>
      <w:r>
        <w:t>Timepris</w:t>
      </w:r>
      <w:proofErr w:type="spellEnd"/>
      <w:r>
        <w:t xml:space="preserve"> </w:t>
      </w:r>
      <w:proofErr w:type="spellStart"/>
      <w:proofErr w:type="gramStart"/>
      <w:r>
        <w:t>prosjektleder</w:t>
      </w:r>
      <w:proofErr w:type="spellEnd"/>
      <w:r>
        <w:t>:</w:t>
      </w:r>
      <w:r>
        <w:t>_</w:t>
      </w:r>
      <w:proofErr w:type="gramEnd"/>
      <w:r>
        <w:t xml:space="preserve">_______________ </w:t>
      </w:r>
      <w:proofErr w:type="spellStart"/>
      <w:r>
        <w:t>kr</w:t>
      </w:r>
      <w:proofErr w:type="spellEnd"/>
      <w:r>
        <w:t>/time</w:t>
      </w:r>
    </w:p>
    <w:p w14:paraId="6A5689C7" w14:textId="77777777" w:rsidR="001E6DF7" w:rsidRDefault="000E6283">
      <w:pPr>
        <w:pStyle w:val="Overskrift1"/>
      </w:pPr>
      <w:r>
        <w:lastRenderedPageBreak/>
        <w:t>4. FORBEHOLD</w:t>
      </w:r>
    </w:p>
    <w:p w14:paraId="14F0830B" w14:textId="77777777" w:rsidR="001E6DF7" w:rsidRDefault="000E6283">
      <w:r>
        <w:t>Eventuelle forbehold skal spesifiseres her:</w:t>
      </w:r>
    </w:p>
    <w:p w14:paraId="69DFF81D" w14:textId="77777777" w:rsidR="001E6DF7" w:rsidRDefault="000E6283">
      <w:r>
        <w:br/>
      </w:r>
      <w:r>
        <w:br/>
      </w:r>
      <w:r>
        <w:br/>
      </w:r>
    </w:p>
    <w:p w14:paraId="503E5670" w14:textId="77777777" w:rsidR="001E6DF7" w:rsidRDefault="000E6283">
      <w:pPr>
        <w:pStyle w:val="Overskrift1"/>
      </w:pPr>
      <w:r>
        <w:t>5. SIGNATUR</w:t>
      </w:r>
    </w:p>
    <w:p w14:paraId="0286E1BB" w14:textId="77777777" w:rsidR="001E6DF7" w:rsidRDefault="000E6283">
      <w:r>
        <w:t>Firma: __________________________</w:t>
      </w:r>
    </w:p>
    <w:p w14:paraId="0B8E6AA6" w14:textId="3852A9E4" w:rsidR="001E6DF7" w:rsidRDefault="000E6283">
      <w:proofErr w:type="spellStart"/>
      <w:r>
        <w:t>Navn</w:t>
      </w:r>
      <w:proofErr w:type="spellEnd"/>
      <w:r>
        <w:t>:</w:t>
      </w:r>
      <w:r w:rsidR="00352604">
        <w:t xml:space="preserve"> </w:t>
      </w:r>
      <w:r>
        <w:t xml:space="preserve"> __________________________</w:t>
      </w:r>
    </w:p>
    <w:p w14:paraId="719E201F" w14:textId="5FEA5456" w:rsidR="001E6DF7" w:rsidRDefault="000E6283">
      <w:proofErr w:type="spellStart"/>
      <w:r>
        <w:t>Signatur</w:t>
      </w:r>
      <w:proofErr w:type="spellEnd"/>
      <w:r>
        <w:t>:</w:t>
      </w:r>
      <w:r w:rsidR="00352604">
        <w:t xml:space="preserve"> </w:t>
      </w:r>
      <w:r>
        <w:t>_______________________</w:t>
      </w:r>
    </w:p>
    <w:p w14:paraId="5A433079" w14:textId="409A12C0" w:rsidR="001E6DF7" w:rsidRDefault="000E6283">
      <w:r>
        <w:t>Dato</w:t>
      </w:r>
      <w:proofErr w:type="gramStart"/>
      <w:r>
        <w:t xml:space="preserve">: </w:t>
      </w:r>
      <w:r w:rsidR="00352604">
        <w:t xml:space="preserve">  </w:t>
      </w:r>
      <w:proofErr w:type="gramEnd"/>
      <w:r>
        <w:t>__________________________</w:t>
      </w:r>
    </w:p>
    <w:sectPr w:rsidR="001E6DF7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Nummerertliste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Nummerertliste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Punktliste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Punktliste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885409173">
    <w:abstractNumId w:val="8"/>
  </w:num>
  <w:num w:numId="2" w16cid:durableId="2069381758">
    <w:abstractNumId w:val="6"/>
  </w:num>
  <w:num w:numId="3" w16cid:durableId="1887255680">
    <w:abstractNumId w:val="5"/>
  </w:num>
  <w:num w:numId="4" w16cid:durableId="1689675230">
    <w:abstractNumId w:val="4"/>
  </w:num>
  <w:num w:numId="5" w16cid:durableId="1873031990">
    <w:abstractNumId w:val="7"/>
  </w:num>
  <w:num w:numId="6" w16cid:durableId="1804694660">
    <w:abstractNumId w:val="3"/>
  </w:num>
  <w:num w:numId="7" w16cid:durableId="1018703232">
    <w:abstractNumId w:val="2"/>
  </w:num>
  <w:num w:numId="8" w16cid:durableId="1795369166">
    <w:abstractNumId w:val="1"/>
  </w:num>
  <w:num w:numId="9" w16cid:durableId="6912280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0E6283"/>
    <w:rsid w:val="0015074B"/>
    <w:rsid w:val="001E6DF7"/>
    <w:rsid w:val="001F50F5"/>
    <w:rsid w:val="0029639D"/>
    <w:rsid w:val="00326F90"/>
    <w:rsid w:val="00352604"/>
    <w:rsid w:val="00AA1D8D"/>
    <w:rsid w:val="00B47730"/>
    <w:rsid w:val="00CB0664"/>
    <w:rsid w:val="00E5476E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5E2EDBC"/>
  <w14:defaultImageDpi w14:val="300"/>
  <w15:docId w15:val="{FC319FBC-9B32-473C-8F1C-2BE28DB945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Overskrift1">
    <w:name w:val="heading 1"/>
    <w:basedOn w:val="Normal"/>
    <w:next w:val="Normal"/>
    <w:link w:val="Overskrift1Tegn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E618BF"/>
  </w:style>
  <w:style w:type="paragraph" w:styleId="Bunntekst">
    <w:name w:val="footer"/>
    <w:basedOn w:val="Normal"/>
    <w:link w:val="BunntekstTegn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E618BF"/>
  </w:style>
  <w:style w:type="paragraph" w:styleId="Ingenmellomrom">
    <w:name w:val="No Spacing"/>
    <w:uiPriority w:val="1"/>
    <w:qFormat/>
    <w:rsid w:val="00FC693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tel">
    <w:name w:val="Title"/>
    <w:basedOn w:val="Normal"/>
    <w:next w:val="Normal"/>
    <w:link w:val="TittelTegn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telTegn">
    <w:name w:val="Tittel Tegn"/>
    <w:basedOn w:val="Standardskriftforavsnitt"/>
    <w:link w:val="Tittel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eavsnitt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rdtekst">
    <w:name w:val="Body Text"/>
    <w:basedOn w:val="Normal"/>
    <w:link w:val="BrdtekstTegn"/>
    <w:uiPriority w:val="99"/>
    <w:unhideWhenUsed/>
    <w:rsid w:val="00AA1D8D"/>
    <w:pPr>
      <w:spacing w:after="120"/>
    </w:pPr>
  </w:style>
  <w:style w:type="character" w:customStyle="1" w:styleId="BrdtekstTegn">
    <w:name w:val="Brødtekst Tegn"/>
    <w:basedOn w:val="Standardskriftforavsnitt"/>
    <w:link w:val="Brdtekst"/>
    <w:uiPriority w:val="99"/>
    <w:rsid w:val="00AA1D8D"/>
  </w:style>
  <w:style w:type="paragraph" w:styleId="Brdtekst2">
    <w:name w:val="Body Text 2"/>
    <w:basedOn w:val="Normal"/>
    <w:link w:val="Brdtekst2Tegn"/>
    <w:uiPriority w:val="99"/>
    <w:unhideWhenUsed/>
    <w:rsid w:val="00AA1D8D"/>
    <w:pPr>
      <w:spacing w:after="120" w:line="480" w:lineRule="auto"/>
    </w:pPr>
  </w:style>
  <w:style w:type="character" w:customStyle="1" w:styleId="Brdtekst2Tegn">
    <w:name w:val="Brødtekst 2 Tegn"/>
    <w:basedOn w:val="Standardskriftforavsnitt"/>
    <w:link w:val="Brdtekst2"/>
    <w:uiPriority w:val="99"/>
    <w:rsid w:val="00AA1D8D"/>
  </w:style>
  <w:style w:type="paragraph" w:styleId="Brdtekst3">
    <w:name w:val="Body Text 3"/>
    <w:basedOn w:val="Normal"/>
    <w:link w:val="Brdtekst3Tegn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rdtekst3Tegn">
    <w:name w:val="Brødtekst 3 Tegn"/>
    <w:basedOn w:val="Standardskriftforavsnitt"/>
    <w:link w:val="Brdtekst3"/>
    <w:uiPriority w:val="99"/>
    <w:rsid w:val="00AA1D8D"/>
    <w:rPr>
      <w:sz w:val="16"/>
      <w:szCs w:val="16"/>
    </w:rPr>
  </w:style>
  <w:style w:type="paragraph" w:styleId="Liste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e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e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Punktliste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Punktliste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Punktliste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Nummerertliste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Nummerertliste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Nummerertliste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e-forts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e-forts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e-forts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krotekst">
    <w:name w:val="macro"/>
    <w:link w:val="MakrotekstTegn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krotekstTegn">
    <w:name w:val="Makrotekst Tegn"/>
    <w:basedOn w:val="Standardskriftforavsnitt"/>
    <w:link w:val="Makrotekst"/>
    <w:uiPriority w:val="99"/>
    <w:rsid w:val="0029639D"/>
    <w:rPr>
      <w:rFonts w:ascii="Courier" w:hAnsi="Courier"/>
      <w:sz w:val="20"/>
      <w:szCs w:val="20"/>
    </w:rPr>
  </w:style>
  <w:style w:type="paragraph" w:styleId="Sitat">
    <w:name w:val="Quote"/>
    <w:basedOn w:val="Normal"/>
    <w:next w:val="Normal"/>
    <w:link w:val="SitatTegn"/>
    <w:uiPriority w:val="29"/>
    <w:qFormat/>
    <w:rsid w:val="00FC693F"/>
    <w:rPr>
      <w:i/>
      <w:iCs/>
      <w:color w:val="000000" w:themeColor="text1"/>
    </w:rPr>
  </w:style>
  <w:style w:type="character" w:customStyle="1" w:styleId="SitatTegn">
    <w:name w:val="Sitat Tegn"/>
    <w:basedOn w:val="Standardskriftforavsnitt"/>
    <w:link w:val="Sitat"/>
    <w:uiPriority w:val="29"/>
    <w:rsid w:val="00FC693F"/>
    <w:rPr>
      <w:i/>
      <w:iCs/>
      <w:color w:val="000000" w:themeColor="text1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ildetekst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erk">
    <w:name w:val="Strong"/>
    <w:basedOn w:val="Standardskriftforavsnitt"/>
    <w:uiPriority w:val="22"/>
    <w:qFormat/>
    <w:rsid w:val="00FC693F"/>
    <w:rPr>
      <w:b/>
      <w:bCs/>
    </w:rPr>
  </w:style>
  <w:style w:type="character" w:styleId="Utheving">
    <w:name w:val="Emphasis"/>
    <w:basedOn w:val="Standardskriftforavsnitt"/>
    <w:uiPriority w:val="20"/>
    <w:qFormat/>
    <w:rsid w:val="00FC693F"/>
    <w:rPr>
      <w:i/>
      <w:iCs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FC693F"/>
    <w:rPr>
      <w:b/>
      <w:bCs/>
      <w:i/>
      <w:iCs/>
      <w:color w:val="4F81BD" w:themeColor="accent1"/>
    </w:rPr>
  </w:style>
  <w:style w:type="character" w:styleId="Svakutheving">
    <w:name w:val="Subtle Emphasis"/>
    <w:basedOn w:val="Standardskriftforavsnitt"/>
    <w:uiPriority w:val="19"/>
    <w:qFormat/>
    <w:rsid w:val="00FC693F"/>
    <w:rPr>
      <w:i/>
      <w:iCs/>
      <w:color w:val="808080" w:themeColor="text1" w:themeTint="7F"/>
    </w:rPr>
  </w:style>
  <w:style w:type="character" w:styleId="Sterkutheving">
    <w:name w:val="Intense Emphasis"/>
    <w:basedOn w:val="Standardskriftforavsnitt"/>
    <w:uiPriority w:val="21"/>
    <w:qFormat/>
    <w:rsid w:val="00FC693F"/>
    <w:rPr>
      <w:b/>
      <w:bCs/>
      <w:i/>
      <w:iCs/>
      <w:color w:val="4F81BD" w:themeColor="accent1"/>
    </w:rPr>
  </w:style>
  <w:style w:type="character" w:styleId="Svakreferanse">
    <w:name w:val="Subtle Reference"/>
    <w:basedOn w:val="Standardskriftforavsnitt"/>
    <w:uiPriority w:val="31"/>
    <w:qFormat/>
    <w:rsid w:val="00FC693F"/>
    <w:rPr>
      <w:smallCaps/>
      <w:color w:val="C0504D" w:themeColor="accent2"/>
      <w:u w:val="single"/>
    </w:rPr>
  </w:style>
  <w:style w:type="character" w:styleId="Sterkreferanse">
    <w:name w:val="Intense Reference"/>
    <w:basedOn w:val="Standardskriftforavsnit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ktittel">
    <w:name w:val="Book Title"/>
    <w:basedOn w:val="Standardskriftforavsnitt"/>
    <w:uiPriority w:val="33"/>
    <w:qFormat/>
    <w:rsid w:val="00FC693F"/>
    <w:rPr>
      <w:b/>
      <w:bCs/>
      <w:smallCaps/>
      <w:spacing w:val="5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FC693F"/>
    <w:pPr>
      <w:outlineLvl w:val="9"/>
    </w:pPr>
  </w:style>
  <w:style w:type="table" w:styleId="Tabellrutenett">
    <w:name w:val="Table Grid"/>
    <w:basedOn w:val="Vanligtabel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ysskyggelegging">
    <w:name w:val="Light Shading"/>
    <w:basedOn w:val="Vanligtabel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ysskyggelegginguthevingsfarge1">
    <w:name w:val="Light Shading Accent 1"/>
    <w:basedOn w:val="Vanligtabel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ysskyggelegginguthevingsfarge2">
    <w:name w:val="Light Shading Accent 2"/>
    <w:basedOn w:val="Vanligtabel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ysskyggelegginguthevingsfarge3">
    <w:name w:val="Light Shading Accent 3"/>
    <w:basedOn w:val="Vanligtabel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ysskyggelegginguthevingsfarge4">
    <w:name w:val="Light Shading Accent 4"/>
    <w:basedOn w:val="Vanligtabel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ysskyggelegginguthevingsfarge5">
    <w:name w:val="Light Shading Accent 5"/>
    <w:basedOn w:val="Vanligtabel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ysskyggelegginguthevingsfarge6">
    <w:name w:val="Light Shading Accent 6"/>
    <w:basedOn w:val="Vanligtabel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ysliste">
    <w:name w:val="Light List"/>
    <w:basedOn w:val="Vanligtabel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yslisteuthevingsfarge1">
    <w:name w:val="Light List Accent 1"/>
    <w:basedOn w:val="Vanligtabel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yslisteuthevingsfarge2">
    <w:name w:val="Light List Accent 2"/>
    <w:basedOn w:val="Vanligtabel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yslisteuthevingsfarge3">
    <w:name w:val="Light List Accent 3"/>
    <w:basedOn w:val="Vanligtabel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yslisteuthevingsfarge4">
    <w:name w:val="Light List Accent 4"/>
    <w:basedOn w:val="Vanligtabel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yslisteuthevingsfarge5">
    <w:name w:val="Light List Accent 5"/>
    <w:basedOn w:val="Vanligtabel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yslisteuthevingsfarge6">
    <w:name w:val="Light List Accent 6"/>
    <w:basedOn w:val="Vanligtabel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ystrutenett">
    <w:name w:val="Light Grid"/>
    <w:basedOn w:val="Vanligtabel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ystrutenettuthevingsfarge1">
    <w:name w:val="Light Grid Accent 1"/>
    <w:basedOn w:val="Vanligtabel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ystrutenettuthevingsfarge2">
    <w:name w:val="Light Grid Accent 2"/>
    <w:basedOn w:val="Vanligtabel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ystrutenettuthevingsfarge3">
    <w:name w:val="Light Grid Accent 3"/>
    <w:basedOn w:val="Vanligtabel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ystrutenettuthevingsfarge4">
    <w:name w:val="Light Grid Accent 4"/>
    <w:basedOn w:val="Vanligtabel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ystrutenettuthevingsfarge5">
    <w:name w:val="Light Grid Accent 5"/>
    <w:basedOn w:val="Vanligtabel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ystrutenettuthevingsfarge6">
    <w:name w:val="Light Grid Accent 6"/>
    <w:basedOn w:val="Vanligtabel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iddelsskyggelegging1">
    <w:name w:val="Medium Shading 1"/>
    <w:basedOn w:val="Vanligtabel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1">
    <w:name w:val="Medium Shading 1 Accent 1"/>
    <w:basedOn w:val="Vanligtabel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2">
    <w:name w:val="Medium Shading 1 Accent 2"/>
    <w:basedOn w:val="Vanligtabel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3">
    <w:name w:val="Medium Shading 1 Accent 3"/>
    <w:basedOn w:val="Vanligtabel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4">
    <w:name w:val="Medium Shading 1 Accent 4"/>
    <w:basedOn w:val="Vanligtabel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5">
    <w:name w:val="Medium Shading 1 Accent 5"/>
    <w:basedOn w:val="Vanligtabel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6">
    <w:name w:val="Medium Shading 1 Accent 6"/>
    <w:basedOn w:val="Vanligtabel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2">
    <w:name w:val="Medium Shading 2"/>
    <w:basedOn w:val="Vanligtabel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1">
    <w:name w:val="Medium Shading 2 Accent 1"/>
    <w:basedOn w:val="Vanligtabel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2">
    <w:name w:val="Medium Shading 2 Accent 2"/>
    <w:basedOn w:val="Vanligtabel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3">
    <w:name w:val="Medium Shading 2 Accent 3"/>
    <w:basedOn w:val="Vanligtabel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4">
    <w:name w:val="Medium Shading 2 Accent 4"/>
    <w:basedOn w:val="Vanligtabel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5">
    <w:name w:val="Medium Shading 2 Accent 5"/>
    <w:basedOn w:val="Vanligtabel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6">
    <w:name w:val="Medium Shading 2 Accent 6"/>
    <w:basedOn w:val="Vanligtabel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liste1">
    <w:name w:val="Medium List 1"/>
    <w:basedOn w:val="Vanligtabel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iddelsliste1uthevingsfarge1">
    <w:name w:val="Medium List 1 Accent 1"/>
    <w:basedOn w:val="Vanligtabel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iddelsliste1uthevingsfarge2">
    <w:name w:val="Medium List 1 Accent 2"/>
    <w:basedOn w:val="Vanligtabel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iddelsliste1uthevingsfarge3">
    <w:name w:val="Medium List 1 Accent 3"/>
    <w:basedOn w:val="Vanligtabel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iddelsliste1uthevingsfarge4">
    <w:name w:val="Medium List 1 Accent 4"/>
    <w:basedOn w:val="Vanligtabel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iddelsliste1uthevingsfarge5">
    <w:name w:val="Medium List 1 Accent 5"/>
    <w:basedOn w:val="Vanligtabel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iddelsliste1uthevingsfarge6">
    <w:name w:val="Medium List 1 Accent 6"/>
    <w:basedOn w:val="Vanligtabel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iddelsliste2">
    <w:name w:val="Medium List 2"/>
    <w:basedOn w:val="Vanligtabel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1">
    <w:name w:val="Medium List 2 Accent 1"/>
    <w:basedOn w:val="Vanligtabel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2">
    <w:name w:val="Medium List 2 Accent 2"/>
    <w:basedOn w:val="Vanligtabel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3">
    <w:name w:val="Medium List 2 Accent 3"/>
    <w:basedOn w:val="Vanligtabel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4">
    <w:name w:val="Medium List 2 Accent 4"/>
    <w:basedOn w:val="Vanligtabel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5">
    <w:name w:val="Medium List 2 Accent 5"/>
    <w:basedOn w:val="Vanligtabel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6">
    <w:name w:val="Medium List 2 Accent 6"/>
    <w:basedOn w:val="Vanligtabel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rutenett1">
    <w:name w:val="Medium Grid 1"/>
    <w:basedOn w:val="Vanligtabel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iddelsrutenett1uthevingsfarge1">
    <w:name w:val="Medium Grid 1 Accent 1"/>
    <w:basedOn w:val="Vanligtabel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iddelsrutenett1uthevingsfarge2">
    <w:name w:val="Medium Grid 1 Accent 2"/>
    <w:basedOn w:val="Vanligtabel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iddelsrutenett1uthevingsfarge3">
    <w:name w:val="Medium Grid 1 Accent 3"/>
    <w:basedOn w:val="Vanligtabel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iddelsrutenett1uthevingsfarge4">
    <w:name w:val="Medium Grid 1 Accent 4"/>
    <w:basedOn w:val="Vanligtabel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iddelsrutenett1uthevingsfarge5">
    <w:name w:val="Medium Grid 1 Accent 5"/>
    <w:basedOn w:val="Vanligtabel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iddelsrutenett1uthevingsfarge6">
    <w:name w:val="Medium Grid 1 Accent 6"/>
    <w:basedOn w:val="Vanligtabel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iddelsrutenett2">
    <w:name w:val="Medium Grid 2"/>
    <w:basedOn w:val="Vanligtabel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1">
    <w:name w:val="Medium Grid 2 Accent 1"/>
    <w:basedOn w:val="Vanligtabel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2">
    <w:name w:val="Medium Grid 2 Accent 2"/>
    <w:basedOn w:val="Vanligtabel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3">
    <w:name w:val="Medium Grid 2 Accent 3"/>
    <w:basedOn w:val="Vanligtabel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4">
    <w:name w:val="Medium Grid 2 Accent 4"/>
    <w:basedOn w:val="Vanligtabel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5">
    <w:name w:val="Medium Grid 2 Accent 5"/>
    <w:basedOn w:val="Vanligtabel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6">
    <w:name w:val="Medium Grid 2 Accent 6"/>
    <w:basedOn w:val="Vanligtabel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3">
    <w:name w:val="Medium Grid 3"/>
    <w:basedOn w:val="Vanligtabel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iddelsrutenett3uthevingsfarge1">
    <w:name w:val="Medium Grid 3 Accent 1"/>
    <w:basedOn w:val="Vanligtabel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iddelsrutenett3uthevingsfarge2">
    <w:name w:val="Medium Grid 3 Accent 2"/>
    <w:basedOn w:val="Vanligtabel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iddelsrutenett3uthevingsfarge3">
    <w:name w:val="Medium Grid 3 Accent 3"/>
    <w:basedOn w:val="Vanligtabel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iddelsrutenett3uthevingsfarge4">
    <w:name w:val="Medium Grid 3 Accent 4"/>
    <w:basedOn w:val="Vanligtabel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iddelsrutenett3uthevingsfarge5">
    <w:name w:val="Medium Grid 3 Accent 5"/>
    <w:basedOn w:val="Vanligtabel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iddelsrutenett3uthevingsfarge6">
    <w:name w:val="Medium Grid 3 Accent 6"/>
    <w:basedOn w:val="Vanligtabel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rkliste">
    <w:name w:val="Dark List"/>
    <w:basedOn w:val="Vanligtabel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Mrklisteuthevingsfarge1">
    <w:name w:val="Dark List Accent 1"/>
    <w:basedOn w:val="Vanligtabel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Mrklisteuthevingsfarge2">
    <w:name w:val="Dark List Accent 2"/>
    <w:basedOn w:val="Vanligtabel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Mrklisteuthevingsfarge3">
    <w:name w:val="Dark List Accent 3"/>
    <w:basedOn w:val="Vanligtabel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Mrklisteuthevingsfarge4">
    <w:name w:val="Dark List Accent 4"/>
    <w:basedOn w:val="Vanligtabel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Mrklisteuthevingsfarge5">
    <w:name w:val="Dark List Accent 5"/>
    <w:basedOn w:val="Vanligtabel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Mrklisteuthevingsfarge6">
    <w:name w:val="Dark List Accent 6"/>
    <w:basedOn w:val="Vanligtabel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Fargerikskyggelegging">
    <w:name w:val="Colorful Shading"/>
    <w:basedOn w:val="Vanligtabel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1">
    <w:name w:val="Colorful Shading Accent 1"/>
    <w:basedOn w:val="Vanligtabel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2">
    <w:name w:val="Colorful Shading Accent 2"/>
    <w:basedOn w:val="Vanligtabel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3">
    <w:name w:val="Colorful Shading Accent 3"/>
    <w:basedOn w:val="Vanligtabel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Fargerikskyggelegginguthevingsfarge4">
    <w:name w:val="Colorful Shading Accent 4"/>
    <w:basedOn w:val="Vanligtabel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5">
    <w:name w:val="Colorful Shading Accent 5"/>
    <w:basedOn w:val="Vanligtabel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6">
    <w:name w:val="Colorful Shading Accent 6"/>
    <w:basedOn w:val="Vanligtabel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liste">
    <w:name w:val="Colorful List"/>
    <w:basedOn w:val="Vanligtabel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Fargeriklisteuthevingsfarge1">
    <w:name w:val="Colorful List Accent 1"/>
    <w:basedOn w:val="Vanligtabel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Fargeriklisteuthevingsfarge2">
    <w:name w:val="Colorful List Accent 2"/>
    <w:basedOn w:val="Vanligtabel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Fargeriklisteuthevingsfarge3">
    <w:name w:val="Colorful List Accent 3"/>
    <w:basedOn w:val="Vanligtabel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Fargeriklisteuthevingsfarge4">
    <w:name w:val="Colorful List Accent 4"/>
    <w:basedOn w:val="Vanligtabel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Fargeriklisteuthevingsfarge5">
    <w:name w:val="Colorful List Accent 5"/>
    <w:basedOn w:val="Vanligtabel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Fargeriklisteuthevingsfarge6">
    <w:name w:val="Colorful List Accent 6"/>
    <w:basedOn w:val="Vanligtabel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Fargeriktrutenett">
    <w:name w:val="Colorful Grid"/>
    <w:basedOn w:val="Vanligtabel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Fargeriktrutenettuthevingsfarge1">
    <w:name w:val="Colorful Grid Accent 1"/>
    <w:basedOn w:val="Vanligtabel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Fargeriktrutenettuthevingsfarge2">
    <w:name w:val="Colorful Grid Accent 2"/>
    <w:basedOn w:val="Vanligtabel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Fargeriktrutenettuthevingsfarge3">
    <w:name w:val="Colorful Grid Accent 3"/>
    <w:basedOn w:val="Vanligtabel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Fargeriktrutenettuthevingsfarge4">
    <w:name w:val="Colorful Grid Accent 4"/>
    <w:basedOn w:val="Vanligtabel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Fargeriktrutenettuthevingsfarge5">
    <w:name w:val="Colorful Grid Accent 5"/>
    <w:basedOn w:val="Vanligtabel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Fargeriktrutenettuthevingsfarge6">
    <w:name w:val="Colorful Grid Accent 6"/>
    <w:basedOn w:val="Vanligtabel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141</Words>
  <Characters>752</Characters>
  <Application>Microsoft Office Word</Application>
  <DocSecurity>0</DocSecurity>
  <Lines>6</Lines>
  <Paragraphs>1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892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Gunnar Eilertsen</dc:creator>
  <cp:keywords/>
  <dc:description>generated by python-docx</dc:description>
  <cp:lastModifiedBy>Jan Gunnar Eilertsen</cp:lastModifiedBy>
  <cp:revision>2</cp:revision>
  <dcterms:created xsi:type="dcterms:W3CDTF">2026-05-18T07:50:00Z</dcterms:created>
  <dcterms:modified xsi:type="dcterms:W3CDTF">2026-05-18T07:50:00Z</dcterms:modified>
  <cp:category/>
</cp:coreProperties>
</file>