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266D" w14:textId="77777777" w:rsidR="00B73AA3" w:rsidRPr="002D13DA" w:rsidRDefault="00093E4A">
      <w:pPr>
        <w:pStyle w:val="Overskrift1"/>
        <w:rPr>
          <w:lang w:val="nb-NO"/>
        </w:rPr>
      </w:pPr>
      <w:r w:rsidRPr="002D13DA">
        <w:rPr>
          <w:lang w:val="nb-NO"/>
        </w:rPr>
        <w:t>KONTRAKTSBLAD – NS 8407 TOTALENTREPRISE</w:t>
      </w:r>
    </w:p>
    <w:p w14:paraId="78E10D78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 xml:space="preserve">Prosjekt: Etablering av fortau med tilleggstjenester på </w:t>
      </w:r>
      <w:proofErr w:type="spellStart"/>
      <w:r w:rsidRPr="002D13DA">
        <w:rPr>
          <w:lang w:val="nb-NO"/>
        </w:rPr>
        <w:t>Andslimoen</w:t>
      </w:r>
      <w:proofErr w:type="spellEnd"/>
      <w:r w:rsidRPr="002D13DA">
        <w:rPr>
          <w:lang w:val="nb-NO"/>
        </w:rPr>
        <w:t>.</w:t>
      </w:r>
    </w:p>
    <w:p w14:paraId="6CCEA7AE" w14:textId="77777777" w:rsidR="00B73AA3" w:rsidRPr="002D13DA" w:rsidRDefault="00B73AA3">
      <w:pPr>
        <w:rPr>
          <w:lang w:val="nb-NO"/>
        </w:rPr>
      </w:pPr>
    </w:p>
    <w:p w14:paraId="4F03BE6A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1. Kontraktspartene</w:t>
      </w:r>
    </w:p>
    <w:p w14:paraId="5DACBA41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Oppdragsgiver: Målselv kommune, Org.nr. 972 418 005, Mellombygdveien 216, 9321 Moen.</w:t>
      </w:r>
    </w:p>
    <w:p w14:paraId="46722FF9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Entreprenør: ________________________________</w:t>
      </w:r>
    </w:p>
    <w:p w14:paraId="25A72D90" w14:textId="77777777" w:rsidR="00B73AA3" w:rsidRPr="002D13DA" w:rsidRDefault="00B73AA3">
      <w:pPr>
        <w:rPr>
          <w:lang w:val="nb-NO"/>
        </w:rPr>
      </w:pPr>
    </w:p>
    <w:p w14:paraId="198BB971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 xml:space="preserve">2. </w:t>
      </w:r>
      <w:proofErr w:type="spellStart"/>
      <w:r w:rsidRPr="002D13DA">
        <w:rPr>
          <w:lang w:val="nb-NO"/>
        </w:rPr>
        <w:t>Kontraktsgrunnlag</w:t>
      </w:r>
      <w:proofErr w:type="spellEnd"/>
    </w:p>
    <w:p w14:paraId="2055EC82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 xml:space="preserve">1. Dette </w:t>
      </w:r>
      <w:proofErr w:type="spellStart"/>
      <w:r w:rsidRPr="002D13DA">
        <w:rPr>
          <w:lang w:val="nb-NO"/>
        </w:rPr>
        <w:t>kontraktsbladet</w:t>
      </w:r>
      <w:proofErr w:type="spellEnd"/>
    </w:p>
    <w:p w14:paraId="1B5F0382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2. Eventuelle avklaringer etter tilbudsinnlevering</w:t>
      </w:r>
    </w:p>
    <w:p w14:paraId="27164242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3. Entreprenørens tilbud</w:t>
      </w:r>
    </w:p>
    <w:p w14:paraId="1BF8A204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4. Konkurransegrunnlag Del 1</w:t>
      </w:r>
    </w:p>
    <w:p w14:paraId="2C6C243C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5. Konkurransegrunnlag Del 2 – Kravdokument</w:t>
      </w:r>
    </w:p>
    <w:p w14:paraId="4BB6CECA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 xml:space="preserve">6. Prisskjema </w:t>
      </w:r>
      <w:proofErr w:type="spellStart"/>
      <w:r w:rsidRPr="002D13DA">
        <w:rPr>
          <w:lang w:val="nb-NO"/>
        </w:rPr>
        <w:t>Andslimoen</w:t>
      </w:r>
      <w:proofErr w:type="spellEnd"/>
      <w:r w:rsidRPr="002D13DA">
        <w:rPr>
          <w:lang w:val="nb-NO"/>
        </w:rPr>
        <w:t xml:space="preserve"> 2026</w:t>
      </w:r>
    </w:p>
    <w:p w14:paraId="3F27EFAD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7. NS 8407</w:t>
      </w:r>
    </w:p>
    <w:p w14:paraId="7A22A6F2" w14:textId="77777777" w:rsidR="00B73AA3" w:rsidRPr="002D13DA" w:rsidRDefault="00B73AA3">
      <w:pPr>
        <w:rPr>
          <w:lang w:val="nb-NO"/>
        </w:rPr>
      </w:pPr>
    </w:p>
    <w:p w14:paraId="1E6B8FB9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3. Kontraktssum</w:t>
      </w:r>
    </w:p>
    <w:p w14:paraId="1F755EC9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Kontraktssum eks. mva.: Kr __________________</w:t>
      </w:r>
    </w:p>
    <w:p w14:paraId="74C20FCC" w14:textId="77777777" w:rsidR="00B73AA3" w:rsidRPr="002D13DA" w:rsidRDefault="00B73AA3">
      <w:pPr>
        <w:rPr>
          <w:lang w:val="nb-NO"/>
        </w:rPr>
      </w:pPr>
    </w:p>
    <w:p w14:paraId="53E4E996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4. Fremdrift</w:t>
      </w:r>
    </w:p>
    <w:p w14:paraId="0FE20FAA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Oppstart: Etter avtale</w:t>
      </w:r>
    </w:p>
    <w:p w14:paraId="6E7F9D02" w14:textId="6481C0B5" w:rsidR="00B73AA3" w:rsidRPr="002D13DA" w:rsidRDefault="00093E4A">
      <w:pPr>
        <w:rPr>
          <w:lang w:val="nb-NO"/>
        </w:rPr>
      </w:pPr>
      <w:r w:rsidRPr="002D13DA">
        <w:rPr>
          <w:lang w:val="nb-NO"/>
        </w:rPr>
        <w:t xml:space="preserve">Sluttfrist: </w:t>
      </w:r>
      <w:r w:rsidR="002D13DA" w:rsidRPr="002D13DA">
        <w:rPr>
          <w:lang w:val="nb-NO"/>
        </w:rPr>
        <w:t>01</w:t>
      </w:r>
      <w:r w:rsidR="002D13DA">
        <w:rPr>
          <w:lang w:val="nb-NO"/>
        </w:rPr>
        <w:t>.12.2026</w:t>
      </w:r>
    </w:p>
    <w:p w14:paraId="30B75508" w14:textId="77777777" w:rsidR="00B73AA3" w:rsidRPr="002D13DA" w:rsidRDefault="00B73AA3">
      <w:pPr>
        <w:rPr>
          <w:lang w:val="nb-NO"/>
        </w:rPr>
      </w:pPr>
    </w:p>
    <w:p w14:paraId="0445DEC3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5. Fakturering og betaling</w:t>
      </w:r>
    </w:p>
    <w:p w14:paraId="077FA3ED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Månedlig etter dokumentert fremdrift. Betalingsfrist 30 dager.</w:t>
      </w:r>
    </w:p>
    <w:p w14:paraId="46C080B5" w14:textId="77777777" w:rsidR="00B73AA3" w:rsidRPr="002D13DA" w:rsidRDefault="00B73AA3">
      <w:pPr>
        <w:rPr>
          <w:lang w:val="nb-NO"/>
        </w:rPr>
      </w:pPr>
    </w:p>
    <w:p w14:paraId="62166FC7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6. Sikkerhetsstillelse og forsikring</w:t>
      </w:r>
    </w:p>
    <w:p w14:paraId="11CAFED6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I henhold til NS 8407.</w:t>
      </w:r>
    </w:p>
    <w:p w14:paraId="339F0D8B" w14:textId="77777777" w:rsidR="00B73AA3" w:rsidRPr="002D13DA" w:rsidRDefault="00B73AA3">
      <w:pPr>
        <w:rPr>
          <w:lang w:val="nb-NO"/>
        </w:rPr>
      </w:pPr>
    </w:p>
    <w:p w14:paraId="77D75101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7. Overtakelse</w:t>
      </w:r>
    </w:p>
    <w:p w14:paraId="1A4B8675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Overtakelse gjennomføres ved ferdigstillelse og signert overtakelsesprotokoll.</w:t>
      </w:r>
    </w:p>
    <w:p w14:paraId="5E71E9FA" w14:textId="77777777" w:rsidR="00B73AA3" w:rsidRPr="002D13DA" w:rsidRDefault="00B73AA3">
      <w:pPr>
        <w:rPr>
          <w:lang w:val="nb-NO"/>
        </w:rPr>
      </w:pPr>
    </w:p>
    <w:p w14:paraId="532A13DB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8. Særlige bestemmelser</w:t>
      </w:r>
    </w:p>
    <w:p w14:paraId="104891F4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Totalentreprise basert på NS 8407. Alle tekniske og funksjonelle krav følger av konkurransegrunnlaget, kravdokumentet og entreprenørens tilbud.</w:t>
      </w:r>
    </w:p>
    <w:p w14:paraId="4B13E581" w14:textId="77777777" w:rsidR="00B73AA3" w:rsidRPr="002D13DA" w:rsidRDefault="00B73AA3">
      <w:pPr>
        <w:rPr>
          <w:lang w:val="nb-NO"/>
        </w:rPr>
      </w:pPr>
    </w:p>
    <w:p w14:paraId="5558519D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9. Underskrifter</w:t>
      </w:r>
    </w:p>
    <w:p w14:paraId="383FE660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For Målselv kommune: ________________________</w:t>
      </w:r>
    </w:p>
    <w:p w14:paraId="0675D1C3" w14:textId="77777777" w:rsidR="00B73AA3" w:rsidRPr="002D13DA" w:rsidRDefault="00093E4A">
      <w:pPr>
        <w:rPr>
          <w:lang w:val="nb-NO"/>
        </w:rPr>
      </w:pPr>
      <w:r w:rsidRPr="002D13DA">
        <w:rPr>
          <w:lang w:val="nb-NO"/>
        </w:rPr>
        <w:t>For entreprenøren: __________________________</w:t>
      </w:r>
    </w:p>
    <w:sectPr w:rsidR="00B73AA3" w:rsidRPr="002D13D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1055876">
    <w:abstractNumId w:val="8"/>
  </w:num>
  <w:num w:numId="2" w16cid:durableId="1564608349">
    <w:abstractNumId w:val="6"/>
  </w:num>
  <w:num w:numId="3" w16cid:durableId="1770857207">
    <w:abstractNumId w:val="5"/>
  </w:num>
  <w:num w:numId="4" w16cid:durableId="803502510">
    <w:abstractNumId w:val="4"/>
  </w:num>
  <w:num w:numId="5" w16cid:durableId="227108770">
    <w:abstractNumId w:val="7"/>
  </w:num>
  <w:num w:numId="6" w16cid:durableId="137764671">
    <w:abstractNumId w:val="3"/>
  </w:num>
  <w:num w:numId="7" w16cid:durableId="127823355">
    <w:abstractNumId w:val="2"/>
  </w:num>
  <w:num w:numId="8" w16cid:durableId="1759129388">
    <w:abstractNumId w:val="1"/>
  </w:num>
  <w:num w:numId="9" w16cid:durableId="3886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3E4A"/>
    <w:rsid w:val="0015074B"/>
    <w:rsid w:val="0029639D"/>
    <w:rsid w:val="002D13DA"/>
    <w:rsid w:val="00326F90"/>
    <w:rsid w:val="00632E38"/>
    <w:rsid w:val="00984580"/>
    <w:rsid w:val="00AA1D8D"/>
    <w:rsid w:val="00B47730"/>
    <w:rsid w:val="00B73AA3"/>
    <w:rsid w:val="00B92CC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DB348"/>
  <w14:defaultImageDpi w14:val="300"/>
  <w15:docId w15:val="{1C943909-E8A9-4938-A9C6-2CE5F07B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Morten Kristiansen</cp:lastModifiedBy>
  <cp:revision>2</cp:revision>
  <dcterms:created xsi:type="dcterms:W3CDTF">2026-08-10T07:13:00Z</dcterms:created>
  <dcterms:modified xsi:type="dcterms:W3CDTF">2026-08-10T07:13:00Z</dcterms:modified>
  <cp:category/>
</cp:coreProperties>
</file>