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2FC7A" w14:textId="6395C2B5" w:rsidR="002E12D5" w:rsidRPr="00E24300" w:rsidRDefault="0AFFF7DB" w:rsidP="5AFD5641">
      <w:pPr>
        <w:pStyle w:val="Tittel"/>
        <w:jc w:val="center"/>
        <w:rPr>
          <w:rFonts w:ascii="Arial" w:hAnsi="Arial"/>
          <w:b/>
          <w:bCs/>
          <w:sz w:val="36"/>
          <w:szCs w:val="36"/>
          <w:lang w:val="nb-NO"/>
        </w:rPr>
      </w:pPr>
      <w:r w:rsidRPr="66ED33BB">
        <w:rPr>
          <w:rFonts w:ascii="Arial" w:hAnsi="Arial"/>
          <w:b/>
          <w:bCs/>
          <w:sz w:val="36"/>
          <w:szCs w:val="36"/>
          <w:lang w:val="nb-NO"/>
        </w:rPr>
        <w:t>Vedlegg</w:t>
      </w:r>
      <w:r w:rsidR="0A66DE94" w:rsidRPr="66ED33BB">
        <w:rPr>
          <w:rFonts w:ascii="Arial" w:hAnsi="Arial"/>
          <w:b/>
          <w:bCs/>
          <w:sz w:val="36"/>
          <w:szCs w:val="36"/>
          <w:lang w:val="nb-NO"/>
        </w:rPr>
        <w:t xml:space="preserve"> – </w:t>
      </w:r>
      <w:r w:rsidRPr="66ED33BB">
        <w:rPr>
          <w:rFonts w:ascii="Arial" w:hAnsi="Arial"/>
          <w:b/>
          <w:bCs/>
          <w:sz w:val="36"/>
          <w:szCs w:val="36"/>
          <w:lang w:val="nb-NO"/>
        </w:rPr>
        <w:t>Kravspesifikasjon</w:t>
      </w:r>
      <w:r w:rsidR="2424741E" w:rsidRPr="66ED33BB">
        <w:rPr>
          <w:rFonts w:ascii="Arial" w:hAnsi="Arial"/>
          <w:b/>
          <w:bCs/>
          <w:sz w:val="36"/>
          <w:szCs w:val="36"/>
          <w:lang w:val="nb-NO"/>
        </w:rPr>
        <w:t xml:space="preserve"> utkast august 2026</w:t>
      </w:r>
    </w:p>
    <w:p w14:paraId="328FA3B8" w14:textId="77777777" w:rsidR="002E12D5" w:rsidRPr="00AA75F4" w:rsidRDefault="00000000">
      <w:pPr>
        <w:pStyle w:val="Overskrift1"/>
        <w:rPr>
          <w:lang w:val="nb-NO"/>
        </w:rPr>
      </w:pPr>
      <w:r w:rsidRPr="00AA75F4">
        <w:rPr>
          <w:lang w:val="nb-NO"/>
        </w:rPr>
        <w:t>Innhold</w:t>
      </w:r>
    </w:p>
    <w:p w14:paraId="4B8885A3" w14:textId="77777777" w:rsidR="002E12D5" w:rsidRPr="00E24300" w:rsidRDefault="00000000" w:rsidP="00E24300">
      <w:pPr>
        <w:pStyle w:val="Punktliste"/>
        <w:numPr>
          <w:ilvl w:val="0"/>
          <w:numId w:val="0"/>
        </w:numPr>
        <w:rPr>
          <w:lang w:val="nb-NO"/>
        </w:rPr>
      </w:pPr>
      <w:r w:rsidRPr="00E24300">
        <w:rPr>
          <w:lang w:val="nb-NO"/>
        </w:rPr>
        <w:t>1. Felles krav til produksjon av merker</w:t>
      </w:r>
    </w:p>
    <w:p w14:paraId="4F7B961B" w14:textId="77777777" w:rsidR="002E12D5" w:rsidRPr="00E24300" w:rsidRDefault="00000000" w:rsidP="00E24300">
      <w:pPr>
        <w:pStyle w:val="Punktliste"/>
        <w:numPr>
          <w:ilvl w:val="0"/>
          <w:numId w:val="0"/>
        </w:numPr>
        <w:rPr>
          <w:lang w:val="nb-NO"/>
        </w:rPr>
      </w:pPr>
      <w:r w:rsidRPr="00E24300">
        <w:rPr>
          <w:lang w:val="nb-NO"/>
        </w:rPr>
        <w:t>2. Krav til lokal produksjon av merker</w:t>
      </w:r>
    </w:p>
    <w:p w14:paraId="533A661F" w14:textId="77777777" w:rsidR="002E12D5" w:rsidRPr="00E24300" w:rsidRDefault="00000000" w:rsidP="00E24300">
      <w:pPr>
        <w:pStyle w:val="Punktliste"/>
        <w:numPr>
          <w:ilvl w:val="0"/>
          <w:numId w:val="0"/>
        </w:numPr>
        <w:rPr>
          <w:lang w:val="nb-NO"/>
        </w:rPr>
      </w:pPr>
      <w:r w:rsidRPr="00E24300">
        <w:rPr>
          <w:lang w:val="nb-NO"/>
        </w:rPr>
        <w:t>3. Krav til ekstern produksjonstjeneste for merker</w:t>
      </w:r>
    </w:p>
    <w:p w14:paraId="026C84B6" w14:textId="77777777" w:rsidR="002E12D5" w:rsidRPr="00E24300" w:rsidRDefault="00000000" w:rsidP="00E24300">
      <w:pPr>
        <w:pStyle w:val="Punktliste"/>
        <w:numPr>
          <w:ilvl w:val="0"/>
          <w:numId w:val="0"/>
        </w:numPr>
        <w:rPr>
          <w:lang w:val="nb-NO"/>
        </w:rPr>
      </w:pPr>
      <w:r w:rsidRPr="00E24300">
        <w:rPr>
          <w:lang w:val="nb-NO"/>
        </w:rPr>
        <w:t>4. Krav til informasjonssikkerhet og sporbarhet ved ekstern produksjon</w:t>
      </w:r>
    </w:p>
    <w:p w14:paraId="182BFE9B" w14:textId="77777777" w:rsidR="002E12D5" w:rsidRPr="00E24300" w:rsidRDefault="00000000" w:rsidP="00E24300">
      <w:pPr>
        <w:pStyle w:val="Punktliste"/>
        <w:numPr>
          <w:ilvl w:val="0"/>
          <w:numId w:val="0"/>
        </w:numPr>
        <w:rPr>
          <w:lang w:val="nb-NO"/>
        </w:rPr>
      </w:pPr>
      <w:r w:rsidRPr="00E24300">
        <w:rPr>
          <w:lang w:val="nb-NO"/>
        </w:rPr>
        <w:t>5. Krav til dokumentasjon, opplæring, support og vedlikehold</w:t>
      </w:r>
    </w:p>
    <w:p w14:paraId="6AD33489" w14:textId="77777777" w:rsidR="002E12D5" w:rsidRPr="00E24300" w:rsidRDefault="00000000">
      <w:pPr>
        <w:pStyle w:val="Overskrift1"/>
        <w:rPr>
          <w:lang w:val="nb-NO"/>
        </w:rPr>
      </w:pPr>
      <w:r w:rsidRPr="00E24300">
        <w:rPr>
          <w:lang w:val="nb-NO"/>
        </w:rPr>
        <w:t>1. Felles krav til produksjon av merker</w:t>
      </w:r>
    </w:p>
    <w:p w14:paraId="43934D67" w14:textId="77777777" w:rsidR="002E12D5" w:rsidRDefault="00000000">
      <w:pPr>
        <w:pStyle w:val="Overskrift2"/>
      </w:pPr>
      <w:r>
        <w:t>1.1 Generelle krav</w:t>
      </w:r>
    </w:p>
    <w:tbl>
      <w:tblPr>
        <w:tblStyle w:val="Tabellrutenett"/>
        <w:tblW w:w="0" w:type="auto"/>
        <w:jc w:val="center"/>
        <w:tblLook w:val="04A0" w:firstRow="1" w:lastRow="0" w:firstColumn="1" w:lastColumn="0" w:noHBand="0" w:noVBand="1"/>
      </w:tblPr>
      <w:tblGrid>
        <w:gridCol w:w="1304"/>
        <w:gridCol w:w="8334"/>
      </w:tblGrid>
      <w:tr w:rsidR="002E12D5" w14:paraId="2B4A76A1" w14:textId="77777777">
        <w:trPr>
          <w:cantSplit/>
          <w:tblHeader/>
          <w:jc w:val="center"/>
        </w:trPr>
        <w:tc>
          <w:tcPr>
            <w:tcW w:w="1304" w:type="dxa"/>
            <w:shd w:val="clear" w:color="auto" w:fill="D9EAF7"/>
            <w:vAlign w:val="center"/>
          </w:tcPr>
          <w:p w14:paraId="050D35F9" w14:textId="77777777" w:rsidR="002E12D5" w:rsidRDefault="00000000">
            <w:r>
              <w:rPr>
                <w:b/>
                <w:sz w:val="18"/>
              </w:rPr>
              <w:t>ID</w:t>
            </w:r>
          </w:p>
        </w:tc>
        <w:tc>
          <w:tcPr>
            <w:tcW w:w="8334" w:type="dxa"/>
            <w:shd w:val="clear" w:color="auto" w:fill="D9EAF7"/>
            <w:vAlign w:val="center"/>
          </w:tcPr>
          <w:p w14:paraId="66DC44DB" w14:textId="77777777" w:rsidR="002E12D5" w:rsidRDefault="00000000">
            <w:r>
              <w:rPr>
                <w:b/>
                <w:sz w:val="18"/>
              </w:rPr>
              <w:t>Krav</w:t>
            </w:r>
          </w:p>
        </w:tc>
      </w:tr>
      <w:tr w:rsidR="002E12D5" w:rsidRPr="006C7174" w14:paraId="30A3E774" w14:textId="77777777">
        <w:trPr>
          <w:cantSplit/>
          <w:jc w:val="center"/>
        </w:trPr>
        <w:tc>
          <w:tcPr>
            <w:tcW w:w="1304" w:type="dxa"/>
          </w:tcPr>
          <w:p w14:paraId="62B5B5A2" w14:textId="77777777" w:rsidR="002E12D5" w:rsidRDefault="00000000">
            <w:r>
              <w:rPr>
                <w:sz w:val="18"/>
              </w:rPr>
              <w:t>K-001</w:t>
            </w:r>
          </w:p>
        </w:tc>
        <w:tc>
          <w:tcPr>
            <w:tcW w:w="8334" w:type="dxa"/>
          </w:tcPr>
          <w:p w14:paraId="7005FC10" w14:textId="77777777" w:rsidR="002E12D5" w:rsidRPr="00E24300" w:rsidRDefault="00000000">
            <w:pPr>
              <w:rPr>
                <w:lang w:val="nb-NO"/>
              </w:rPr>
            </w:pPr>
            <w:r w:rsidRPr="00E24300">
              <w:rPr>
                <w:sz w:val="18"/>
                <w:lang w:val="nb-NO"/>
              </w:rPr>
              <w:t>Leverandøren tilbyr produkter og tjenester for produksjon av standardiserte merker for lokasjoner og utstyr.</w:t>
            </w:r>
          </w:p>
        </w:tc>
      </w:tr>
      <w:tr w:rsidR="002E12D5" w:rsidRPr="006C7174" w14:paraId="1344BCDF" w14:textId="77777777">
        <w:trPr>
          <w:cantSplit/>
          <w:jc w:val="center"/>
        </w:trPr>
        <w:tc>
          <w:tcPr>
            <w:tcW w:w="1304" w:type="dxa"/>
          </w:tcPr>
          <w:p w14:paraId="1AF30783" w14:textId="77777777" w:rsidR="002E12D5" w:rsidRDefault="00000000">
            <w:r>
              <w:rPr>
                <w:sz w:val="18"/>
              </w:rPr>
              <w:t>K-002</w:t>
            </w:r>
          </w:p>
        </w:tc>
        <w:tc>
          <w:tcPr>
            <w:tcW w:w="8334" w:type="dxa"/>
          </w:tcPr>
          <w:p w14:paraId="7873F32B" w14:textId="77777777" w:rsidR="002E12D5" w:rsidRPr="00E24300" w:rsidRDefault="00000000">
            <w:pPr>
              <w:rPr>
                <w:lang w:val="nb-NO"/>
              </w:rPr>
            </w:pPr>
            <w:r w:rsidRPr="00E24300">
              <w:rPr>
                <w:sz w:val="18"/>
                <w:lang w:val="nb-NO"/>
              </w:rPr>
              <w:t>Leverandøren tilbyr produkter og tjenester for både lokal produksjon og ekstern produksjonstjeneste der leverandør produserer merker på bestilling fra helseforetak.</w:t>
            </w:r>
          </w:p>
        </w:tc>
      </w:tr>
      <w:tr w:rsidR="002E12D5" w14:paraId="41320490" w14:textId="77777777">
        <w:trPr>
          <w:cantSplit/>
          <w:jc w:val="center"/>
        </w:trPr>
        <w:tc>
          <w:tcPr>
            <w:tcW w:w="1304" w:type="dxa"/>
          </w:tcPr>
          <w:p w14:paraId="4F0E816A" w14:textId="77777777" w:rsidR="002E12D5" w:rsidRDefault="00000000">
            <w:r>
              <w:rPr>
                <w:sz w:val="18"/>
              </w:rPr>
              <w:t>K-003</w:t>
            </w:r>
          </w:p>
        </w:tc>
        <w:tc>
          <w:tcPr>
            <w:tcW w:w="8334" w:type="dxa"/>
          </w:tcPr>
          <w:p w14:paraId="7A87A781" w14:textId="77777777" w:rsidR="002E12D5" w:rsidRDefault="00000000">
            <w:r w:rsidRPr="00E24300">
              <w:rPr>
                <w:sz w:val="18"/>
                <w:lang w:val="nb-NO"/>
              </w:rPr>
              <w:t xml:space="preserve">Leverandøren tilbyr produkter og tjenester som så langt som mulig baseres på åpne standarder og standardiserte grensesnitt. </w:t>
            </w:r>
            <w:r>
              <w:rPr>
                <w:sz w:val="18"/>
              </w:rPr>
              <w:t>Dokumenter hvilke standarder og grensesnitt som støttes.</w:t>
            </w:r>
          </w:p>
        </w:tc>
      </w:tr>
    </w:tbl>
    <w:p w14:paraId="36E5D62A" w14:textId="77777777" w:rsidR="002E12D5" w:rsidRDefault="002E12D5"/>
    <w:p w14:paraId="2A55D889" w14:textId="77777777" w:rsidR="002E12D5" w:rsidRDefault="00000000">
      <w:pPr>
        <w:pStyle w:val="Overskrift2"/>
      </w:pPr>
      <w:r>
        <w:t xml:space="preserve">1.2 Krav </w:t>
      </w:r>
      <w:proofErr w:type="spellStart"/>
      <w:r>
        <w:t>til</w:t>
      </w:r>
      <w:proofErr w:type="spellEnd"/>
      <w:r>
        <w:t xml:space="preserve"> </w:t>
      </w:r>
      <w:proofErr w:type="spellStart"/>
      <w:r>
        <w:t>merketyper</w:t>
      </w:r>
      <w:proofErr w:type="spellEnd"/>
    </w:p>
    <w:p w14:paraId="1577BF5A" w14:textId="59C9E4E7" w:rsidR="00AA75F4" w:rsidRPr="00AA75F4" w:rsidRDefault="00AA75F4" w:rsidP="00AA75F4">
      <w:pPr>
        <w:rPr>
          <w:lang w:val="nb-NO"/>
        </w:rPr>
      </w:pPr>
      <w:r w:rsidRPr="00AA75F4">
        <w:rPr>
          <w:highlight w:val="yellow"/>
          <w:lang w:val="nb-NO"/>
        </w:rPr>
        <w:t xml:space="preserve">Det vil bli utarbeidet detaljer for aktuelle </w:t>
      </w:r>
      <w:proofErr w:type="spellStart"/>
      <w:r w:rsidRPr="00AA75F4">
        <w:rPr>
          <w:highlight w:val="yellow"/>
          <w:lang w:val="nb-NO"/>
        </w:rPr>
        <w:t>merketyper</w:t>
      </w:r>
      <w:proofErr w:type="spellEnd"/>
      <w:r w:rsidRPr="00AA75F4">
        <w:rPr>
          <w:highlight w:val="yellow"/>
          <w:lang w:val="nb-NO"/>
        </w:rPr>
        <w:t>.</w:t>
      </w:r>
      <w:r>
        <w:rPr>
          <w:lang w:val="nb-NO"/>
        </w:rPr>
        <w:t xml:space="preserve"> </w:t>
      </w:r>
    </w:p>
    <w:tbl>
      <w:tblPr>
        <w:tblStyle w:val="Tabellrutenett"/>
        <w:tblW w:w="0" w:type="auto"/>
        <w:jc w:val="center"/>
        <w:tblLook w:val="04A0" w:firstRow="1" w:lastRow="0" w:firstColumn="1" w:lastColumn="0" w:noHBand="0" w:noVBand="1"/>
      </w:tblPr>
      <w:tblGrid>
        <w:gridCol w:w="1304"/>
        <w:gridCol w:w="8334"/>
      </w:tblGrid>
      <w:tr w:rsidR="002E12D5" w14:paraId="4BD9067F" w14:textId="77777777">
        <w:trPr>
          <w:cantSplit/>
          <w:tblHeader/>
          <w:jc w:val="center"/>
        </w:trPr>
        <w:tc>
          <w:tcPr>
            <w:tcW w:w="1304" w:type="dxa"/>
            <w:shd w:val="clear" w:color="auto" w:fill="D9EAF7"/>
            <w:vAlign w:val="center"/>
          </w:tcPr>
          <w:p w14:paraId="3A60B9FD" w14:textId="77777777" w:rsidR="002E12D5" w:rsidRDefault="00000000">
            <w:r>
              <w:rPr>
                <w:b/>
                <w:sz w:val="18"/>
              </w:rPr>
              <w:t>ID</w:t>
            </w:r>
          </w:p>
        </w:tc>
        <w:tc>
          <w:tcPr>
            <w:tcW w:w="8334" w:type="dxa"/>
            <w:shd w:val="clear" w:color="auto" w:fill="D9EAF7"/>
            <w:vAlign w:val="center"/>
          </w:tcPr>
          <w:p w14:paraId="2BCBFDEC" w14:textId="77777777" w:rsidR="002E12D5" w:rsidRDefault="00000000">
            <w:r>
              <w:rPr>
                <w:b/>
                <w:sz w:val="18"/>
              </w:rPr>
              <w:t>Krav</w:t>
            </w:r>
          </w:p>
        </w:tc>
      </w:tr>
      <w:tr w:rsidR="002E12D5" w:rsidRPr="006C7174" w14:paraId="3449AFE9" w14:textId="77777777">
        <w:trPr>
          <w:cantSplit/>
          <w:jc w:val="center"/>
        </w:trPr>
        <w:tc>
          <w:tcPr>
            <w:tcW w:w="1304" w:type="dxa"/>
          </w:tcPr>
          <w:p w14:paraId="5FDB2614" w14:textId="77777777" w:rsidR="002E12D5" w:rsidRDefault="00000000">
            <w:r>
              <w:rPr>
                <w:sz w:val="18"/>
              </w:rPr>
              <w:t>K-004</w:t>
            </w:r>
          </w:p>
        </w:tc>
        <w:tc>
          <w:tcPr>
            <w:tcW w:w="8334" w:type="dxa"/>
          </w:tcPr>
          <w:p w14:paraId="7550B557" w14:textId="77777777" w:rsidR="002E12D5" w:rsidRPr="00E24300" w:rsidRDefault="00000000">
            <w:pPr>
              <w:rPr>
                <w:lang w:val="nb-NO"/>
              </w:rPr>
            </w:pPr>
            <w:r w:rsidRPr="00E24300">
              <w:rPr>
                <w:sz w:val="18"/>
                <w:lang w:val="nb-NO"/>
              </w:rPr>
              <w:t>Leverandøren tilbyr bistand til utforming og dokumentasjon av merketyper.</w:t>
            </w:r>
          </w:p>
        </w:tc>
      </w:tr>
      <w:tr w:rsidR="002E12D5" w:rsidRPr="006C7174" w14:paraId="3EA870DA" w14:textId="77777777">
        <w:trPr>
          <w:cantSplit/>
          <w:jc w:val="center"/>
        </w:trPr>
        <w:tc>
          <w:tcPr>
            <w:tcW w:w="1304" w:type="dxa"/>
          </w:tcPr>
          <w:p w14:paraId="09EE474D" w14:textId="77777777" w:rsidR="002E12D5" w:rsidRDefault="00000000">
            <w:r>
              <w:rPr>
                <w:sz w:val="18"/>
              </w:rPr>
              <w:t>K-005</w:t>
            </w:r>
          </w:p>
        </w:tc>
        <w:tc>
          <w:tcPr>
            <w:tcW w:w="8334" w:type="dxa"/>
          </w:tcPr>
          <w:p w14:paraId="15321DA8" w14:textId="77777777" w:rsidR="002E12D5" w:rsidRPr="00E24300" w:rsidRDefault="00000000">
            <w:pPr>
              <w:rPr>
                <w:lang w:val="nb-NO"/>
              </w:rPr>
            </w:pPr>
            <w:r w:rsidRPr="00E24300">
              <w:rPr>
                <w:sz w:val="18"/>
                <w:lang w:val="nb-NO"/>
              </w:rPr>
              <w:t>Leverandøren tilbyr bistand til test og kvalitetssikring av merketyper.</w:t>
            </w:r>
          </w:p>
        </w:tc>
      </w:tr>
      <w:tr w:rsidR="002E12D5" w:rsidRPr="006C7174" w14:paraId="73418F02" w14:textId="77777777">
        <w:trPr>
          <w:cantSplit/>
          <w:jc w:val="center"/>
        </w:trPr>
        <w:tc>
          <w:tcPr>
            <w:tcW w:w="1304" w:type="dxa"/>
          </w:tcPr>
          <w:p w14:paraId="5EFE2539" w14:textId="77777777" w:rsidR="002E12D5" w:rsidRDefault="00000000">
            <w:r>
              <w:rPr>
                <w:sz w:val="18"/>
              </w:rPr>
              <w:t>K-006</w:t>
            </w:r>
          </w:p>
        </w:tc>
        <w:tc>
          <w:tcPr>
            <w:tcW w:w="8334" w:type="dxa"/>
          </w:tcPr>
          <w:p w14:paraId="56E6E73A" w14:textId="77777777" w:rsidR="002E12D5" w:rsidRPr="00E24300" w:rsidRDefault="00000000">
            <w:pPr>
              <w:rPr>
                <w:lang w:val="nb-NO"/>
              </w:rPr>
            </w:pPr>
            <w:r w:rsidRPr="00E24300">
              <w:rPr>
                <w:sz w:val="18"/>
                <w:lang w:val="nb-NO"/>
              </w:rPr>
              <w:t>Leverandøren tilbyr produksjon av merker i henhold til godkjente merketyper.</w:t>
            </w:r>
          </w:p>
        </w:tc>
      </w:tr>
      <w:tr w:rsidR="002E12D5" w:rsidRPr="006C7174" w14:paraId="267D64F3" w14:textId="77777777">
        <w:trPr>
          <w:cantSplit/>
          <w:jc w:val="center"/>
        </w:trPr>
        <w:tc>
          <w:tcPr>
            <w:tcW w:w="1304" w:type="dxa"/>
          </w:tcPr>
          <w:p w14:paraId="351831FE" w14:textId="77777777" w:rsidR="002E12D5" w:rsidRDefault="00000000">
            <w:r>
              <w:rPr>
                <w:sz w:val="18"/>
              </w:rPr>
              <w:t>K-007</w:t>
            </w:r>
          </w:p>
        </w:tc>
        <w:tc>
          <w:tcPr>
            <w:tcW w:w="8334" w:type="dxa"/>
          </w:tcPr>
          <w:p w14:paraId="7C42B742" w14:textId="77777777" w:rsidR="002E12D5" w:rsidRPr="00E24300" w:rsidRDefault="00000000">
            <w:pPr>
              <w:rPr>
                <w:lang w:val="nb-NO"/>
              </w:rPr>
            </w:pPr>
            <w:r w:rsidRPr="00E24300">
              <w:rPr>
                <w:sz w:val="18"/>
                <w:lang w:val="nb-NO"/>
              </w:rPr>
              <w:t>Leverandøren tilbyr utforming av merketyper som kan produseres lokalt og gjennom ekstern produksjonstjeneste. Dokumenter hvordan konsistent produksjon på tvers av lokal og ekstern produksjon sikres.</w:t>
            </w:r>
          </w:p>
        </w:tc>
      </w:tr>
      <w:tr w:rsidR="002E12D5" w:rsidRPr="006C7174" w14:paraId="21DA271D" w14:textId="77777777">
        <w:trPr>
          <w:cantSplit/>
          <w:jc w:val="center"/>
        </w:trPr>
        <w:tc>
          <w:tcPr>
            <w:tcW w:w="1304" w:type="dxa"/>
          </w:tcPr>
          <w:p w14:paraId="33968F6D" w14:textId="77777777" w:rsidR="002E12D5" w:rsidRDefault="00000000">
            <w:r>
              <w:rPr>
                <w:sz w:val="18"/>
              </w:rPr>
              <w:t>K-008</w:t>
            </w:r>
          </w:p>
        </w:tc>
        <w:tc>
          <w:tcPr>
            <w:tcW w:w="8334" w:type="dxa"/>
          </w:tcPr>
          <w:p w14:paraId="32091793" w14:textId="77777777" w:rsidR="002E12D5" w:rsidRPr="00E24300" w:rsidRDefault="00000000">
            <w:pPr>
              <w:rPr>
                <w:lang w:val="nb-NO"/>
              </w:rPr>
            </w:pPr>
            <w:r w:rsidRPr="00E24300">
              <w:rPr>
                <w:sz w:val="18"/>
                <w:lang w:val="nb-NO"/>
              </w:rPr>
              <w:t>Leverandøren tilbyr prøvemerker for godkjenning vederlagsfritt før en ny merketype tas i bruk.</w:t>
            </w:r>
          </w:p>
        </w:tc>
      </w:tr>
    </w:tbl>
    <w:p w14:paraId="491B4CAA" w14:textId="77777777" w:rsidR="002E12D5" w:rsidRPr="00E24300" w:rsidRDefault="002E12D5">
      <w:pPr>
        <w:rPr>
          <w:lang w:val="nb-NO"/>
        </w:rPr>
      </w:pPr>
    </w:p>
    <w:p w14:paraId="3758FA63" w14:textId="77777777" w:rsidR="002E12D5" w:rsidRDefault="00000000">
      <w:pPr>
        <w:pStyle w:val="Overskrift2"/>
      </w:pPr>
      <w:r>
        <w:t>1.3 Krav til merker</w:t>
      </w:r>
    </w:p>
    <w:tbl>
      <w:tblPr>
        <w:tblStyle w:val="Tabellrutenett"/>
        <w:tblW w:w="0" w:type="auto"/>
        <w:jc w:val="center"/>
        <w:tblLook w:val="04A0" w:firstRow="1" w:lastRow="0" w:firstColumn="1" w:lastColumn="0" w:noHBand="0" w:noVBand="1"/>
      </w:tblPr>
      <w:tblGrid>
        <w:gridCol w:w="1304"/>
        <w:gridCol w:w="8334"/>
      </w:tblGrid>
      <w:tr w:rsidR="002E12D5" w14:paraId="68218EDC" w14:textId="77777777">
        <w:trPr>
          <w:cantSplit/>
          <w:tblHeader/>
          <w:jc w:val="center"/>
        </w:trPr>
        <w:tc>
          <w:tcPr>
            <w:tcW w:w="1304" w:type="dxa"/>
            <w:shd w:val="clear" w:color="auto" w:fill="D9EAF7"/>
            <w:vAlign w:val="center"/>
          </w:tcPr>
          <w:p w14:paraId="6B8A7FA1" w14:textId="77777777" w:rsidR="002E12D5" w:rsidRDefault="00000000">
            <w:r>
              <w:rPr>
                <w:b/>
                <w:sz w:val="18"/>
              </w:rPr>
              <w:t>ID</w:t>
            </w:r>
          </w:p>
        </w:tc>
        <w:tc>
          <w:tcPr>
            <w:tcW w:w="8334" w:type="dxa"/>
            <w:shd w:val="clear" w:color="auto" w:fill="D9EAF7"/>
            <w:vAlign w:val="center"/>
          </w:tcPr>
          <w:p w14:paraId="3B4F3142" w14:textId="77777777" w:rsidR="002E12D5" w:rsidRDefault="00000000">
            <w:r>
              <w:rPr>
                <w:b/>
                <w:sz w:val="18"/>
              </w:rPr>
              <w:t>Krav</w:t>
            </w:r>
          </w:p>
        </w:tc>
      </w:tr>
      <w:tr w:rsidR="002E12D5" w:rsidRPr="006C7174" w14:paraId="7BA424A1" w14:textId="77777777">
        <w:trPr>
          <w:cantSplit/>
          <w:jc w:val="center"/>
        </w:trPr>
        <w:tc>
          <w:tcPr>
            <w:tcW w:w="1304" w:type="dxa"/>
          </w:tcPr>
          <w:p w14:paraId="6A727E9D" w14:textId="77777777" w:rsidR="002E12D5" w:rsidRDefault="00000000">
            <w:r>
              <w:rPr>
                <w:sz w:val="18"/>
              </w:rPr>
              <w:t>K-009</w:t>
            </w:r>
          </w:p>
        </w:tc>
        <w:tc>
          <w:tcPr>
            <w:tcW w:w="8334" w:type="dxa"/>
          </w:tcPr>
          <w:p w14:paraId="45702E11" w14:textId="77777777" w:rsidR="002E12D5" w:rsidRPr="00E24300" w:rsidRDefault="00000000">
            <w:pPr>
              <w:rPr>
                <w:lang w:val="nb-NO"/>
              </w:rPr>
            </w:pPr>
            <w:r w:rsidRPr="00E24300">
              <w:rPr>
                <w:sz w:val="18"/>
                <w:lang w:val="nb-NO"/>
              </w:rPr>
              <w:t>Leverandøren tilbyr produksjon av merker for lokasjoner.</w:t>
            </w:r>
          </w:p>
        </w:tc>
      </w:tr>
      <w:tr w:rsidR="002E12D5" w:rsidRPr="006C7174" w14:paraId="38DBCEDE" w14:textId="77777777">
        <w:trPr>
          <w:cantSplit/>
          <w:jc w:val="center"/>
        </w:trPr>
        <w:tc>
          <w:tcPr>
            <w:tcW w:w="1304" w:type="dxa"/>
          </w:tcPr>
          <w:p w14:paraId="631E2840" w14:textId="77777777" w:rsidR="002E12D5" w:rsidRDefault="00000000">
            <w:r>
              <w:rPr>
                <w:sz w:val="18"/>
              </w:rPr>
              <w:t>K-010</w:t>
            </w:r>
          </w:p>
        </w:tc>
        <w:tc>
          <w:tcPr>
            <w:tcW w:w="8334" w:type="dxa"/>
          </w:tcPr>
          <w:p w14:paraId="16FB1185" w14:textId="77777777" w:rsidR="002E12D5" w:rsidRPr="00E24300" w:rsidRDefault="00000000">
            <w:pPr>
              <w:rPr>
                <w:lang w:val="nb-NO"/>
              </w:rPr>
            </w:pPr>
            <w:r w:rsidRPr="00E24300">
              <w:rPr>
                <w:sz w:val="18"/>
                <w:lang w:val="nb-NO"/>
              </w:rPr>
              <w:t>Leverandøren tilbyr produksjon av merker for utstyr.</w:t>
            </w:r>
          </w:p>
        </w:tc>
      </w:tr>
      <w:tr w:rsidR="002E12D5" w14:paraId="24A42DC5" w14:textId="77777777">
        <w:trPr>
          <w:cantSplit/>
          <w:jc w:val="center"/>
        </w:trPr>
        <w:tc>
          <w:tcPr>
            <w:tcW w:w="1304" w:type="dxa"/>
          </w:tcPr>
          <w:p w14:paraId="639BF349" w14:textId="77777777" w:rsidR="002E12D5" w:rsidRDefault="00000000">
            <w:r>
              <w:rPr>
                <w:sz w:val="18"/>
              </w:rPr>
              <w:t>K-011</w:t>
            </w:r>
          </w:p>
        </w:tc>
        <w:tc>
          <w:tcPr>
            <w:tcW w:w="8334" w:type="dxa"/>
          </w:tcPr>
          <w:p w14:paraId="70D13326" w14:textId="77777777" w:rsidR="002E12D5" w:rsidRDefault="00000000">
            <w:r w:rsidRPr="00E24300">
              <w:rPr>
                <w:sz w:val="18"/>
                <w:lang w:val="nb-NO"/>
              </w:rPr>
              <w:t xml:space="preserve">Leverandøren tilbyr produksjon av merker tilpasset ordinært sykehusmiljø. </w:t>
            </w:r>
            <w:r>
              <w:rPr>
                <w:sz w:val="18"/>
              </w:rPr>
              <w:t>Dokumenter egnethet for normalt renhold, slitasje og desinfeksjon.</w:t>
            </w:r>
          </w:p>
        </w:tc>
      </w:tr>
      <w:tr w:rsidR="002E12D5" w:rsidRPr="006C7174" w14:paraId="6E21541D" w14:textId="77777777">
        <w:trPr>
          <w:cantSplit/>
          <w:jc w:val="center"/>
        </w:trPr>
        <w:tc>
          <w:tcPr>
            <w:tcW w:w="1304" w:type="dxa"/>
          </w:tcPr>
          <w:p w14:paraId="497CA6DF" w14:textId="77777777" w:rsidR="002E12D5" w:rsidRDefault="00000000">
            <w:r>
              <w:rPr>
                <w:sz w:val="18"/>
              </w:rPr>
              <w:t>K-012</w:t>
            </w:r>
          </w:p>
        </w:tc>
        <w:tc>
          <w:tcPr>
            <w:tcW w:w="8334" w:type="dxa"/>
          </w:tcPr>
          <w:p w14:paraId="4E1A9DB7" w14:textId="77777777" w:rsidR="002E12D5" w:rsidRPr="00E24300" w:rsidRDefault="00000000">
            <w:pPr>
              <w:rPr>
                <w:lang w:val="nb-NO"/>
              </w:rPr>
            </w:pPr>
            <w:r w:rsidRPr="00E24300">
              <w:rPr>
                <w:sz w:val="18"/>
                <w:lang w:val="nb-NO"/>
              </w:rPr>
              <w:t>Leverandøren tilbyr produksjon av merker for krevende miljøer. Dokumenter egnethet for relevante påvirkninger som fukt, temperatur, metallnære flater, tekniske rom og kjemisk eksponering.</w:t>
            </w:r>
          </w:p>
        </w:tc>
      </w:tr>
      <w:tr w:rsidR="002E12D5" w:rsidRPr="006C7174" w14:paraId="0E7BA4EC" w14:textId="77777777">
        <w:trPr>
          <w:cantSplit/>
          <w:jc w:val="center"/>
        </w:trPr>
        <w:tc>
          <w:tcPr>
            <w:tcW w:w="1304" w:type="dxa"/>
          </w:tcPr>
          <w:p w14:paraId="0FA4C630" w14:textId="77777777" w:rsidR="002E12D5" w:rsidRDefault="00000000">
            <w:r>
              <w:rPr>
                <w:sz w:val="18"/>
              </w:rPr>
              <w:t>K-013</w:t>
            </w:r>
          </w:p>
        </w:tc>
        <w:tc>
          <w:tcPr>
            <w:tcW w:w="8334" w:type="dxa"/>
          </w:tcPr>
          <w:p w14:paraId="3F53D769" w14:textId="77777777" w:rsidR="002E12D5" w:rsidRPr="00E24300" w:rsidRDefault="00000000">
            <w:pPr>
              <w:rPr>
                <w:lang w:val="nb-NO"/>
              </w:rPr>
            </w:pPr>
            <w:r w:rsidRPr="00E24300">
              <w:rPr>
                <w:sz w:val="18"/>
                <w:lang w:val="nb-NO"/>
              </w:rPr>
              <w:t>Leverandøren tilbyr produksjon av nye merker. Dokumenter prosess for produksjon av nytt merke.</w:t>
            </w:r>
          </w:p>
        </w:tc>
      </w:tr>
      <w:tr w:rsidR="002E12D5" w14:paraId="5D921FE0" w14:textId="77777777">
        <w:trPr>
          <w:cantSplit/>
          <w:jc w:val="center"/>
        </w:trPr>
        <w:tc>
          <w:tcPr>
            <w:tcW w:w="1304" w:type="dxa"/>
          </w:tcPr>
          <w:p w14:paraId="3872BA0A" w14:textId="77777777" w:rsidR="002E12D5" w:rsidRDefault="00000000">
            <w:r>
              <w:rPr>
                <w:sz w:val="18"/>
              </w:rPr>
              <w:t>K-014</w:t>
            </w:r>
          </w:p>
        </w:tc>
        <w:tc>
          <w:tcPr>
            <w:tcW w:w="8334" w:type="dxa"/>
          </w:tcPr>
          <w:p w14:paraId="2457F657" w14:textId="77777777" w:rsidR="002E12D5" w:rsidRDefault="00000000">
            <w:r w:rsidRPr="00E24300">
              <w:rPr>
                <w:sz w:val="18"/>
                <w:lang w:val="nb-NO"/>
              </w:rPr>
              <w:t xml:space="preserve">Leverandøren tilbyr produksjon av erstatningsmerker basert på eksisterende identifikator. </w:t>
            </w:r>
            <w:r>
              <w:rPr>
                <w:sz w:val="18"/>
              </w:rPr>
              <w:t>Dokumenter prosess for produksjon av erstatningsmerke.</w:t>
            </w:r>
          </w:p>
        </w:tc>
      </w:tr>
      <w:tr w:rsidR="002E12D5" w:rsidRPr="006C7174" w14:paraId="709337FC" w14:textId="77777777">
        <w:trPr>
          <w:cantSplit/>
          <w:jc w:val="center"/>
        </w:trPr>
        <w:tc>
          <w:tcPr>
            <w:tcW w:w="1304" w:type="dxa"/>
          </w:tcPr>
          <w:p w14:paraId="49DDBE06" w14:textId="77777777" w:rsidR="002E12D5" w:rsidRDefault="00000000">
            <w:r>
              <w:rPr>
                <w:sz w:val="18"/>
              </w:rPr>
              <w:t>K-015</w:t>
            </w:r>
          </w:p>
        </w:tc>
        <w:tc>
          <w:tcPr>
            <w:tcW w:w="8334" w:type="dxa"/>
          </w:tcPr>
          <w:p w14:paraId="5ACFCA5D" w14:textId="77777777" w:rsidR="002E12D5" w:rsidRPr="00E24300" w:rsidRDefault="00000000">
            <w:pPr>
              <w:rPr>
                <w:lang w:val="nb-NO"/>
              </w:rPr>
            </w:pPr>
            <w:r w:rsidRPr="00E24300">
              <w:rPr>
                <w:sz w:val="18"/>
                <w:lang w:val="nb-NO"/>
              </w:rPr>
              <w:t>Leverandøren tilbyr forbruksmateriell for produksjon av merker. Dokumenter tilgjengelige varianter, bruksområder, levetid og lagringskrav.</w:t>
            </w:r>
          </w:p>
        </w:tc>
      </w:tr>
    </w:tbl>
    <w:p w14:paraId="5AD7B575" w14:textId="77777777" w:rsidR="002E12D5" w:rsidRPr="00E24300" w:rsidRDefault="002E12D5">
      <w:pPr>
        <w:rPr>
          <w:lang w:val="nb-NO"/>
        </w:rPr>
      </w:pPr>
    </w:p>
    <w:p w14:paraId="20592D89" w14:textId="77777777" w:rsidR="002E12D5" w:rsidRDefault="00000000">
      <w:pPr>
        <w:pStyle w:val="Overskrift2"/>
      </w:pPr>
      <w:r>
        <w:t>1.4 Støtte for identifikasjonsstandarder</w:t>
      </w:r>
    </w:p>
    <w:tbl>
      <w:tblPr>
        <w:tblStyle w:val="Tabellrutenett"/>
        <w:tblW w:w="0" w:type="auto"/>
        <w:jc w:val="center"/>
        <w:tblLook w:val="04A0" w:firstRow="1" w:lastRow="0" w:firstColumn="1" w:lastColumn="0" w:noHBand="0" w:noVBand="1"/>
      </w:tblPr>
      <w:tblGrid>
        <w:gridCol w:w="1304"/>
        <w:gridCol w:w="8334"/>
      </w:tblGrid>
      <w:tr w:rsidR="002E12D5" w14:paraId="1D9A47E6" w14:textId="77777777">
        <w:trPr>
          <w:cantSplit/>
          <w:tblHeader/>
          <w:jc w:val="center"/>
        </w:trPr>
        <w:tc>
          <w:tcPr>
            <w:tcW w:w="1304" w:type="dxa"/>
            <w:shd w:val="clear" w:color="auto" w:fill="D9EAF7"/>
            <w:vAlign w:val="center"/>
          </w:tcPr>
          <w:p w14:paraId="1834A70E" w14:textId="77777777" w:rsidR="002E12D5" w:rsidRDefault="00000000">
            <w:r>
              <w:rPr>
                <w:b/>
                <w:sz w:val="18"/>
              </w:rPr>
              <w:t>ID</w:t>
            </w:r>
          </w:p>
        </w:tc>
        <w:tc>
          <w:tcPr>
            <w:tcW w:w="8334" w:type="dxa"/>
            <w:shd w:val="clear" w:color="auto" w:fill="D9EAF7"/>
            <w:vAlign w:val="center"/>
          </w:tcPr>
          <w:p w14:paraId="36F98619" w14:textId="77777777" w:rsidR="002E12D5" w:rsidRDefault="00000000">
            <w:r>
              <w:rPr>
                <w:b/>
                <w:sz w:val="18"/>
              </w:rPr>
              <w:t>Krav</w:t>
            </w:r>
          </w:p>
        </w:tc>
      </w:tr>
      <w:tr w:rsidR="002E12D5" w14:paraId="20FD10D9" w14:textId="77777777">
        <w:trPr>
          <w:cantSplit/>
          <w:jc w:val="center"/>
        </w:trPr>
        <w:tc>
          <w:tcPr>
            <w:tcW w:w="1304" w:type="dxa"/>
          </w:tcPr>
          <w:p w14:paraId="42C4FBBA" w14:textId="77777777" w:rsidR="002E12D5" w:rsidRDefault="00000000">
            <w:r>
              <w:rPr>
                <w:sz w:val="18"/>
              </w:rPr>
              <w:lastRenderedPageBreak/>
              <w:t>K-016</w:t>
            </w:r>
          </w:p>
        </w:tc>
        <w:tc>
          <w:tcPr>
            <w:tcW w:w="8334" w:type="dxa"/>
          </w:tcPr>
          <w:p w14:paraId="19F9D8C1" w14:textId="77777777" w:rsidR="002E12D5" w:rsidRDefault="00000000">
            <w:r w:rsidRPr="00E24300">
              <w:rPr>
                <w:sz w:val="18"/>
                <w:lang w:val="nb-NO"/>
              </w:rPr>
              <w:t xml:space="preserve">Leverandøren tilbyr produksjon av merker for lokasjoner basert på GS1 GLN som identifikator. </w:t>
            </w:r>
            <w:r>
              <w:rPr>
                <w:sz w:val="18"/>
              </w:rPr>
              <w:t>Dokumenter hvordan GLN kan representeres på merke.</w:t>
            </w:r>
          </w:p>
        </w:tc>
      </w:tr>
      <w:tr w:rsidR="002E12D5" w14:paraId="122D774E" w14:textId="77777777">
        <w:trPr>
          <w:cantSplit/>
          <w:jc w:val="center"/>
        </w:trPr>
        <w:tc>
          <w:tcPr>
            <w:tcW w:w="1304" w:type="dxa"/>
          </w:tcPr>
          <w:p w14:paraId="277C192B" w14:textId="77777777" w:rsidR="002E12D5" w:rsidRDefault="00000000">
            <w:r>
              <w:rPr>
                <w:sz w:val="18"/>
              </w:rPr>
              <w:t>K-017</w:t>
            </w:r>
          </w:p>
        </w:tc>
        <w:tc>
          <w:tcPr>
            <w:tcW w:w="8334" w:type="dxa"/>
          </w:tcPr>
          <w:p w14:paraId="5EDE5345" w14:textId="77777777" w:rsidR="002E12D5" w:rsidRDefault="00000000">
            <w:r w:rsidRPr="00E24300">
              <w:rPr>
                <w:sz w:val="18"/>
                <w:lang w:val="nb-NO"/>
              </w:rPr>
              <w:t xml:space="preserve">Leverandøren tilbyr produksjon av merker for utstyr basert på GS1 GIAI som identifikator. </w:t>
            </w:r>
            <w:r>
              <w:rPr>
                <w:sz w:val="18"/>
              </w:rPr>
              <w:t>Dokumenter hvordan GIAI kan representeres på merke.</w:t>
            </w:r>
          </w:p>
        </w:tc>
      </w:tr>
      <w:tr w:rsidR="002E12D5" w:rsidRPr="006C7174" w14:paraId="57DC7817" w14:textId="77777777">
        <w:trPr>
          <w:cantSplit/>
          <w:jc w:val="center"/>
        </w:trPr>
        <w:tc>
          <w:tcPr>
            <w:tcW w:w="1304" w:type="dxa"/>
          </w:tcPr>
          <w:p w14:paraId="75469AC3" w14:textId="77777777" w:rsidR="002E12D5" w:rsidRDefault="00000000">
            <w:r>
              <w:rPr>
                <w:sz w:val="18"/>
              </w:rPr>
              <w:t>K-018</w:t>
            </w:r>
          </w:p>
        </w:tc>
        <w:tc>
          <w:tcPr>
            <w:tcW w:w="8334" w:type="dxa"/>
          </w:tcPr>
          <w:p w14:paraId="30AC2A38" w14:textId="77777777" w:rsidR="002E12D5" w:rsidRPr="00E24300" w:rsidRDefault="00000000">
            <w:pPr>
              <w:rPr>
                <w:lang w:val="nb-NO"/>
              </w:rPr>
            </w:pPr>
            <w:r w:rsidRPr="00E24300">
              <w:rPr>
                <w:sz w:val="18"/>
                <w:lang w:val="nb-NO"/>
              </w:rPr>
              <w:t>Leverandøren tilbyr produksjon av merker med QR-kode med innhold tilsvarende GS1 Digital Link som representasjon av GLN og GIAI.</w:t>
            </w:r>
          </w:p>
        </w:tc>
      </w:tr>
      <w:tr w:rsidR="002E12D5" w:rsidRPr="006C7174" w14:paraId="482B9E9F" w14:textId="77777777">
        <w:trPr>
          <w:cantSplit/>
          <w:jc w:val="center"/>
        </w:trPr>
        <w:tc>
          <w:tcPr>
            <w:tcW w:w="1304" w:type="dxa"/>
          </w:tcPr>
          <w:p w14:paraId="3FF7EAB7" w14:textId="77777777" w:rsidR="002E12D5" w:rsidRDefault="00000000">
            <w:r>
              <w:rPr>
                <w:sz w:val="18"/>
              </w:rPr>
              <w:t>K-019</w:t>
            </w:r>
          </w:p>
        </w:tc>
        <w:tc>
          <w:tcPr>
            <w:tcW w:w="8334" w:type="dxa"/>
          </w:tcPr>
          <w:p w14:paraId="24F43896" w14:textId="77777777" w:rsidR="002E12D5" w:rsidRPr="00E24300" w:rsidRDefault="00000000">
            <w:pPr>
              <w:rPr>
                <w:lang w:val="nb-NO"/>
              </w:rPr>
            </w:pPr>
            <w:r w:rsidRPr="00E24300">
              <w:rPr>
                <w:sz w:val="18"/>
                <w:lang w:val="nb-NO"/>
              </w:rPr>
              <w:t>Leverandøren tilbyr programmering/encoding av NFC med innhold tilsvarende GS1 Digital Link som representasjon av GLN og GIAI.</w:t>
            </w:r>
          </w:p>
        </w:tc>
      </w:tr>
      <w:tr w:rsidR="002E12D5" w14:paraId="082BAC28" w14:textId="77777777">
        <w:trPr>
          <w:cantSplit/>
          <w:jc w:val="center"/>
        </w:trPr>
        <w:tc>
          <w:tcPr>
            <w:tcW w:w="1304" w:type="dxa"/>
          </w:tcPr>
          <w:p w14:paraId="4C710238" w14:textId="77777777" w:rsidR="002E12D5" w:rsidRDefault="00000000">
            <w:r>
              <w:rPr>
                <w:sz w:val="18"/>
              </w:rPr>
              <w:t>K-020</w:t>
            </w:r>
          </w:p>
        </w:tc>
        <w:tc>
          <w:tcPr>
            <w:tcW w:w="8334" w:type="dxa"/>
          </w:tcPr>
          <w:p w14:paraId="266EEA9F" w14:textId="77777777" w:rsidR="002E12D5" w:rsidRDefault="00000000">
            <w:r w:rsidRPr="00E24300">
              <w:rPr>
                <w:sz w:val="18"/>
                <w:lang w:val="nb-NO"/>
              </w:rPr>
              <w:t xml:space="preserve">Leverandøren tilbyr programmering/encoding av UHF RFID basert på relevant GS1/EPC-representasjon av GLN eller GIAI. </w:t>
            </w:r>
            <w:r>
              <w:rPr>
                <w:sz w:val="18"/>
              </w:rPr>
              <w:t>Dokumenter støttede GS1/EPC-standarder og anbefalt encoding-format.</w:t>
            </w:r>
          </w:p>
        </w:tc>
      </w:tr>
      <w:tr w:rsidR="002E12D5" w14:paraId="7C6F9047" w14:textId="77777777">
        <w:trPr>
          <w:cantSplit/>
          <w:jc w:val="center"/>
        </w:trPr>
        <w:tc>
          <w:tcPr>
            <w:tcW w:w="1304" w:type="dxa"/>
          </w:tcPr>
          <w:p w14:paraId="0E783E92" w14:textId="77777777" w:rsidR="002E12D5" w:rsidRDefault="00000000">
            <w:r>
              <w:rPr>
                <w:sz w:val="18"/>
              </w:rPr>
              <w:t>K-021</w:t>
            </w:r>
          </w:p>
        </w:tc>
        <w:tc>
          <w:tcPr>
            <w:tcW w:w="8334" w:type="dxa"/>
          </w:tcPr>
          <w:p w14:paraId="360517D1" w14:textId="77777777" w:rsidR="002E12D5" w:rsidRDefault="00000000">
            <w:r w:rsidRPr="00E24300">
              <w:rPr>
                <w:sz w:val="18"/>
                <w:lang w:val="nb-NO"/>
              </w:rPr>
              <w:t xml:space="preserve">Leverandøren tilbyr produksjon der menneskelig lesbar tekst, QR-kode, NFC og UHF RFID på samme merke representerer samme identifikator. </w:t>
            </w:r>
            <w:r>
              <w:rPr>
                <w:sz w:val="18"/>
              </w:rPr>
              <w:t>Dokumenter hvordan identifikator representeres for de ulike informasjonsbærerne.</w:t>
            </w:r>
          </w:p>
        </w:tc>
      </w:tr>
    </w:tbl>
    <w:p w14:paraId="5EFEEE73" w14:textId="77777777" w:rsidR="002E12D5" w:rsidRDefault="002E12D5"/>
    <w:p w14:paraId="750E98F3" w14:textId="77777777" w:rsidR="002E12D5" w:rsidRDefault="00000000">
      <w:pPr>
        <w:pStyle w:val="Overskrift2"/>
      </w:pPr>
      <w:r>
        <w:t>1.5 Støtte for informasjonsbærere og radiofrekvensområde</w:t>
      </w:r>
    </w:p>
    <w:tbl>
      <w:tblPr>
        <w:tblStyle w:val="Tabellrutenett"/>
        <w:tblW w:w="0" w:type="auto"/>
        <w:jc w:val="center"/>
        <w:tblLook w:val="04A0" w:firstRow="1" w:lastRow="0" w:firstColumn="1" w:lastColumn="0" w:noHBand="0" w:noVBand="1"/>
      </w:tblPr>
      <w:tblGrid>
        <w:gridCol w:w="1304"/>
        <w:gridCol w:w="8334"/>
      </w:tblGrid>
      <w:tr w:rsidR="002E12D5" w14:paraId="42D329C7" w14:textId="77777777">
        <w:trPr>
          <w:cantSplit/>
          <w:tblHeader/>
          <w:jc w:val="center"/>
        </w:trPr>
        <w:tc>
          <w:tcPr>
            <w:tcW w:w="1304" w:type="dxa"/>
            <w:shd w:val="clear" w:color="auto" w:fill="D9EAF7"/>
            <w:vAlign w:val="center"/>
          </w:tcPr>
          <w:p w14:paraId="4C0EA70D" w14:textId="77777777" w:rsidR="002E12D5" w:rsidRDefault="00000000">
            <w:r>
              <w:rPr>
                <w:b/>
                <w:sz w:val="18"/>
              </w:rPr>
              <w:t>ID</w:t>
            </w:r>
          </w:p>
        </w:tc>
        <w:tc>
          <w:tcPr>
            <w:tcW w:w="8334" w:type="dxa"/>
            <w:shd w:val="clear" w:color="auto" w:fill="D9EAF7"/>
            <w:vAlign w:val="center"/>
          </w:tcPr>
          <w:p w14:paraId="692B7277" w14:textId="77777777" w:rsidR="002E12D5" w:rsidRDefault="00000000">
            <w:r>
              <w:rPr>
                <w:b/>
                <w:sz w:val="18"/>
              </w:rPr>
              <w:t>Krav</w:t>
            </w:r>
          </w:p>
        </w:tc>
      </w:tr>
      <w:tr w:rsidR="002E12D5" w:rsidRPr="006C7174" w14:paraId="7132A62A" w14:textId="77777777">
        <w:trPr>
          <w:cantSplit/>
          <w:jc w:val="center"/>
        </w:trPr>
        <w:tc>
          <w:tcPr>
            <w:tcW w:w="1304" w:type="dxa"/>
          </w:tcPr>
          <w:p w14:paraId="39F69C5F" w14:textId="77777777" w:rsidR="002E12D5" w:rsidRDefault="00000000">
            <w:r>
              <w:rPr>
                <w:sz w:val="18"/>
              </w:rPr>
              <w:t>K-022</w:t>
            </w:r>
          </w:p>
        </w:tc>
        <w:tc>
          <w:tcPr>
            <w:tcW w:w="8334" w:type="dxa"/>
          </w:tcPr>
          <w:p w14:paraId="44D9C3A0" w14:textId="77777777" w:rsidR="002E12D5" w:rsidRPr="00E24300" w:rsidRDefault="00000000">
            <w:pPr>
              <w:rPr>
                <w:lang w:val="nb-NO"/>
              </w:rPr>
            </w:pPr>
            <w:r w:rsidRPr="00E24300">
              <w:rPr>
                <w:sz w:val="18"/>
                <w:lang w:val="nb-NO"/>
              </w:rPr>
              <w:t>Leverandøren tilbyr produksjon av merker med menneskelig lesbar tekst.</w:t>
            </w:r>
          </w:p>
        </w:tc>
      </w:tr>
      <w:tr w:rsidR="002E12D5" w:rsidRPr="006C7174" w14:paraId="4C423D30" w14:textId="77777777">
        <w:trPr>
          <w:cantSplit/>
          <w:jc w:val="center"/>
        </w:trPr>
        <w:tc>
          <w:tcPr>
            <w:tcW w:w="1304" w:type="dxa"/>
          </w:tcPr>
          <w:p w14:paraId="3F1D9FAE" w14:textId="77777777" w:rsidR="002E12D5" w:rsidRDefault="00000000">
            <w:r>
              <w:rPr>
                <w:sz w:val="18"/>
              </w:rPr>
              <w:t>K-023</w:t>
            </w:r>
          </w:p>
        </w:tc>
        <w:tc>
          <w:tcPr>
            <w:tcW w:w="8334" w:type="dxa"/>
          </w:tcPr>
          <w:p w14:paraId="6E83AAF4" w14:textId="77777777" w:rsidR="002E12D5" w:rsidRPr="00E24300" w:rsidRDefault="00000000">
            <w:pPr>
              <w:rPr>
                <w:lang w:val="nb-NO"/>
              </w:rPr>
            </w:pPr>
            <w:r w:rsidRPr="00E24300">
              <w:rPr>
                <w:sz w:val="18"/>
                <w:lang w:val="nb-NO"/>
              </w:rPr>
              <w:t>Leverandøren tilbyr produksjon av merker med QR-kode.</w:t>
            </w:r>
          </w:p>
        </w:tc>
      </w:tr>
      <w:tr w:rsidR="002E12D5" w:rsidRPr="006C7174" w14:paraId="2F9FE301" w14:textId="77777777">
        <w:trPr>
          <w:cantSplit/>
          <w:jc w:val="center"/>
        </w:trPr>
        <w:tc>
          <w:tcPr>
            <w:tcW w:w="1304" w:type="dxa"/>
          </w:tcPr>
          <w:p w14:paraId="24323FAB" w14:textId="77777777" w:rsidR="002E12D5" w:rsidRDefault="00000000">
            <w:r>
              <w:rPr>
                <w:sz w:val="18"/>
              </w:rPr>
              <w:t>K-024</w:t>
            </w:r>
          </w:p>
        </w:tc>
        <w:tc>
          <w:tcPr>
            <w:tcW w:w="8334" w:type="dxa"/>
          </w:tcPr>
          <w:p w14:paraId="36C145CF" w14:textId="77777777" w:rsidR="002E12D5" w:rsidRPr="00E24300" w:rsidRDefault="00000000">
            <w:pPr>
              <w:rPr>
                <w:lang w:val="nb-NO"/>
              </w:rPr>
            </w:pPr>
            <w:r w:rsidRPr="00E24300">
              <w:rPr>
                <w:sz w:val="18"/>
                <w:lang w:val="nb-NO"/>
              </w:rPr>
              <w:t>Leverandøren tilbyr produksjon av merker med NFC.</w:t>
            </w:r>
          </w:p>
        </w:tc>
      </w:tr>
      <w:tr w:rsidR="002E12D5" w:rsidRPr="006C7174" w14:paraId="4A343884" w14:textId="77777777">
        <w:trPr>
          <w:cantSplit/>
          <w:jc w:val="center"/>
        </w:trPr>
        <w:tc>
          <w:tcPr>
            <w:tcW w:w="1304" w:type="dxa"/>
          </w:tcPr>
          <w:p w14:paraId="23D457CF" w14:textId="77777777" w:rsidR="002E12D5" w:rsidRDefault="00000000">
            <w:r>
              <w:rPr>
                <w:sz w:val="18"/>
              </w:rPr>
              <w:t>K-025</w:t>
            </w:r>
          </w:p>
        </w:tc>
        <w:tc>
          <w:tcPr>
            <w:tcW w:w="8334" w:type="dxa"/>
          </w:tcPr>
          <w:p w14:paraId="24396DC1" w14:textId="77777777" w:rsidR="002E12D5" w:rsidRPr="00E24300" w:rsidRDefault="00000000">
            <w:pPr>
              <w:rPr>
                <w:lang w:val="nb-NO"/>
              </w:rPr>
            </w:pPr>
            <w:r w:rsidRPr="00E24300">
              <w:rPr>
                <w:sz w:val="18"/>
                <w:lang w:val="nb-NO"/>
              </w:rPr>
              <w:t>Leverandøren tilbyr produksjon av merker med UHF RFID.</w:t>
            </w:r>
          </w:p>
        </w:tc>
      </w:tr>
      <w:tr w:rsidR="002E12D5" w:rsidRPr="006C7174" w14:paraId="4A90FE59" w14:textId="77777777">
        <w:trPr>
          <w:cantSplit/>
          <w:jc w:val="center"/>
        </w:trPr>
        <w:tc>
          <w:tcPr>
            <w:tcW w:w="1304" w:type="dxa"/>
          </w:tcPr>
          <w:p w14:paraId="5068EAA8" w14:textId="77777777" w:rsidR="002E12D5" w:rsidRDefault="00000000">
            <w:r>
              <w:rPr>
                <w:sz w:val="18"/>
              </w:rPr>
              <w:t>K-026</w:t>
            </w:r>
          </w:p>
        </w:tc>
        <w:tc>
          <w:tcPr>
            <w:tcW w:w="8334" w:type="dxa"/>
          </w:tcPr>
          <w:p w14:paraId="63FF0C8A" w14:textId="77777777" w:rsidR="002E12D5" w:rsidRPr="00E24300" w:rsidRDefault="00000000">
            <w:pPr>
              <w:rPr>
                <w:lang w:val="nb-NO"/>
              </w:rPr>
            </w:pPr>
            <w:r w:rsidRPr="00E24300">
              <w:rPr>
                <w:sz w:val="18"/>
                <w:lang w:val="nb-NO"/>
              </w:rPr>
              <w:t>Leverandøren tilbyr produksjon av merker som kombinerer menneskelig lesbar tekst, QR-kode, NFC og UHF RFID i samme merke.</w:t>
            </w:r>
          </w:p>
        </w:tc>
      </w:tr>
      <w:tr w:rsidR="002E12D5" w14:paraId="18457ED7" w14:textId="77777777">
        <w:trPr>
          <w:cantSplit/>
          <w:jc w:val="center"/>
        </w:trPr>
        <w:tc>
          <w:tcPr>
            <w:tcW w:w="1304" w:type="dxa"/>
          </w:tcPr>
          <w:p w14:paraId="377A6B9B" w14:textId="77777777" w:rsidR="002E12D5" w:rsidRDefault="00000000">
            <w:r>
              <w:rPr>
                <w:sz w:val="18"/>
              </w:rPr>
              <w:t>K-027</w:t>
            </w:r>
          </w:p>
        </w:tc>
        <w:tc>
          <w:tcPr>
            <w:tcW w:w="8334" w:type="dxa"/>
          </w:tcPr>
          <w:p w14:paraId="6E7EF9E3" w14:textId="77777777" w:rsidR="002E12D5" w:rsidRDefault="00000000">
            <w:r w:rsidRPr="00E24300">
              <w:rPr>
                <w:sz w:val="18"/>
                <w:lang w:val="nb-NO"/>
              </w:rPr>
              <w:t xml:space="preserve">Leverandøren tilbyr merker med NFC som støtter radiofrekvensområdet 13,56 MHz. </w:t>
            </w:r>
            <w:r>
              <w:rPr>
                <w:sz w:val="18"/>
              </w:rPr>
              <w:t>Dokumenter støttede NFC-standarder og taggtyper.</w:t>
            </w:r>
          </w:p>
        </w:tc>
      </w:tr>
      <w:tr w:rsidR="002E12D5" w14:paraId="4618D1EE" w14:textId="77777777">
        <w:trPr>
          <w:cantSplit/>
          <w:jc w:val="center"/>
        </w:trPr>
        <w:tc>
          <w:tcPr>
            <w:tcW w:w="1304" w:type="dxa"/>
          </w:tcPr>
          <w:p w14:paraId="3D1FBDDF" w14:textId="77777777" w:rsidR="002E12D5" w:rsidRDefault="00000000">
            <w:r>
              <w:rPr>
                <w:sz w:val="18"/>
              </w:rPr>
              <w:t>K-028</w:t>
            </w:r>
          </w:p>
        </w:tc>
        <w:tc>
          <w:tcPr>
            <w:tcW w:w="8334" w:type="dxa"/>
          </w:tcPr>
          <w:p w14:paraId="05C3DD98" w14:textId="77777777" w:rsidR="002E12D5" w:rsidRDefault="00000000">
            <w:r w:rsidRPr="00E24300">
              <w:rPr>
                <w:sz w:val="18"/>
                <w:lang w:val="nb-NO"/>
              </w:rPr>
              <w:t xml:space="preserve">Leverandøren tilbyr merker med UHF RFID som støtter radiofrekvensområdet 915-921 MHz. </w:t>
            </w:r>
            <w:r>
              <w:rPr>
                <w:sz w:val="18"/>
              </w:rPr>
              <w:t>Dokumenter støttet frekvensområde og eventuelle begrensninger.</w:t>
            </w:r>
          </w:p>
        </w:tc>
      </w:tr>
      <w:tr w:rsidR="002E12D5" w14:paraId="23E5A49B" w14:textId="77777777">
        <w:trPr>
          <w:cantSplit/>
          <w:jc w:val="center"/>
        </w:trPr>
        <w:tc>
          <w:tcPr>
            <w:tcW w:w="1304" w:type="dxa"/>
          </w:tcPr>
          <w:p w14:paraId="413A7CC4" w14:textId="77777777" w:rsidR="002E12D5" w:rsidRDefault="00000000">
            <w:r>
              <w:rPr>
                <w:sz w:val="18"/>
              </w:rPr>
              <w:t>K-029</w:t>
            </w:r>
          </w:p>
        </w:tc>
        <w:tc>
          <w:tcPr>
            <w:tcW w:w="8334" w:type="dxa"/>
          </w:tcPr>
          <w:p w14:paraId="7BD134DB" w14:textId="77777777" w:rsidR="002E12D5" w:rsidRDefault="00000000">
            <w:r w:rsidRPr="00E24300">
              <w:rPr>
                <w:sz w:val="18"/>
                <w:lang w:val="nb-NO"/>
              </w:rPr>
              <w:t xml:space="preserve">Leverandøren tilbyr merker med UHF RFID som også kan støtte radiofrekvensområdet 865-868 MHz der dette er relevant. </w:t>
            </w:r>
            <w:r>
              <w:rPr>
                <w:sz w:val="18"/>
              </w:rPr>
              <w:t>Dokumenter støttet frekvensområde og eventuelle begrensninger.</w:t>
            </w:r>
          </w:p>
        </w:tc>
      </w:tr>
      <w:tr w:rsidR="002E12D5" w14:paraId="5CAC35C1" w14:textId="77777777">
        <w:trPr>
          <w:cantSplit/>
          <w:jc w:val="center"/>
        </w:trPr>
        <w:tc>
          <w:tcPr>
            <w:tcW w:w="1304" w:type="dxa"/>
          </w:tcPr>
          <w:p w14:paraId="3BE88947" w14:textId="77777777" w:rsidR="002E12D5" w:rsidRDefault="00000000">
            <w:r>
              <w:rPr>
                <w:sz w:val="18"/>
              </w:rPr>
              <w:t>K-030</w:t>
            </w:r>
          </w:p>
        </w:tc>
        <w:tc>
          <w:tcPr>
            <w:tcW w:w="8334" w:type="dxa"/>
          </w:tcPr>
          <w:p w14:paraId="62E740C2" w14:textId="77777777" w:rsidR="002E12D5" w:rsidRDefault="00000000">
            <w:r w:rsidRPr="00E24300">
              <w:rPr>
                <w:sz w:val="18"/>
                <w:lang w:val="nb-NO"/>
              </w:rPr>
              <w:t xml:space="preserve">Leverandøren tilbyr produksjonsutstyr for UHF RFID som kan konfigureres for relevante radiofrekvensområder. </w:t>
            </w:r>
            <w:r>
              <w:rPr>
                <w:sz w:val="18"/>
              </w:rPr>
              <w:t>Dokumenter støttede frekvensområder og hvordan korrekt frekvensområde konfigureres.</w:t>
            </w:r>
          </w:p>
        </w:tc>
      </w:tr>
    </w:tbl>
    <w:p w14:paraId="559720CD" w14:textId="77777777" w:rsidR="002E12D5" w:rsidRDefault="002E12D5"/>
    <w:p w14:paraId="21D243B2" w14:textId="77777777" w:rsidR="002E12D5" w:rsidRDefault="00000000">
      <w:pPr>
        <w:pStyle w:val="Overskrift2"/>
      </w:pPr>
      <w:r>
        <w:t>1.6 Krav til produksjonsgrunnlag</w:t>
      </w:r>
    </w:p>
    <w:tbl>
      <w:tblPr>
        <w:tblStyle w:val="Tabellrutenett"/>
        <w:tblW w:w="0" w:type="auto"/>
        <w:jc w:val="center"/>
        <w:tblLook w:val="04A0" w:firstRow="1" w:lastRow="0" w:firstColumn="1" w:lastColumn="0" w:noHBand="0" w:noVBand="1"/>
      </w:tblPr>
      <w:tblGrid>
        <w:gridCol w:w="1304"/>
        <w:gridCol w:w="8334"/>
      </w:tblGrid>
      <w:tr w:rsidR="002E12D5" w14:paraId="6BAF6634" w14:textId="77777777">
        <w:trPr>
          <w:cantSplit/>
          <w:tblHeader/>
          <w:jc w:val="center"/>
        </w:trPr>
        <w:tc>
          <w:tcPr>
            <w:tcW w:w="1304" w:type="dxa"/>
            <w:shd w:val="clear" w:color="auto" w:fill="D9EAF7"/>
            <w:vAlign w:val="center"/>
          </w:tcPr>
          <w:p w14:paraId="1A7BDABC" w14:textId="77777777" w:rsidR="002E12D5" w:rsidRDefault="00000000">
            <w:r>
              <w:rPr>
                <w:b/>
                <w:sz w:val="18"/>
              </w:rPr>
              <w:t>ID</w:t>
            </w:r>
          </w:p>
        </w:tc>
        <w:tc>
          <w:tcPr>
            <w:tcW w:w="8334" w:type="dxa"/>
            <w:shd w:val="clear" w:color="auto" w:fill="D9EAF7"/>
            <w:vAlign w:val="center"/>
          </w:tcPr>
          <w:p w14:paraId="1C831453" w14:textId="77777777" w:rsidR="002E12D5" w:rsidRDefault="00000000">
            <w:r>
              <w:rPr>
                <w:b/>
                <w:sz w:val="18"/>
              </w:rPr>
              <w:t>Krav</w:t>
            </w:r>
          </w:p>
        </w:tc>
      </w:tr>
      <w:tr w:rsidR="002E12D5" w14:paraId="309BF5C4" w14:textId="77777777">
        <w:trPr>
          <w:cantSplit/>
          <w:jc w:val="center"/>
        </w:trPr>
        <w:tc>
          <w:tcPr>
            <w:tcW w:w="1304" w:type="dxa"/>
          </w:tcPr>
          <w:p w14:paraId="42F0BF9E" w14:textId="77777777" w:rsidR="002E12D5" w:rsidRDefault="00000000">
            <w:r>
              <w:rPr>
                <w:sz w:val="18"/>
              </w:rPr>
              <w:t>K-031</w:t>
            </w:r>
          </w:p>
        </w:tc>
        <w:tc>
          <w:tcPr>
            <w:tcW w:w="8334" w:type="dxa"/>
          </w:tcPr>
          <w:p w14:paraId="28F3EB70" w14:textId="77777777" w:rsidR="002E12D5" w:rsidRDefault="00000000">
            <w:r w:rsidRPr="00E24300">
              <w:rPr>
                <w:sz w:val="18"/>
                <w:lang w:val="nb-NO"/>
              </w:rPr>
              <w:t xml:space="preserve">Leverandøren tilbyr produksjon av merker basert på strukturert produksjonsgrunnlag fra oppdragsgiver. </w:t>
            </w:r>
            <w:r>
              <w:rPr>
                <w:sz w:val="18"/>
              </w:rPr>
              <w:t>Dokumenter format på produksjonsgrunnlag.</w:t>
            </w:r>
          </w:p>
        </w:tc>
      </w:tr>
      <w:tr w:rsidR="002E12D5" w:rsidRPr="006C7174" w14:paraId="3AE28B67" w14:textId="77777777">
        <w:trPr>
          <w:cantSplit/>
          <w:jc w:val="center"/>
        </w:trPr>
        <w:tc>
          <w:tcPr>
            <w:tcW w:w="1304" w:type="dxa"/>
          </w:tcPr>
          <w:p w14:paraId="6A301E04" w14:textId="77777777" w:rsidR="002E12D5" w:rsidRDefault="00000000">
            <w:r>
              <w:rPr>
                <w:sz w:val="18"/>
              </w:rPr>
              <w:t>K-032</w:t>
            </w:r>
          </w:p>
        </w:tc>
        <w:tc>
          <w:tcPr>
            <w:tcW w:w="8334" w:type="dxa"/>
          </w:tcPr>
          <w:p w14:paraId="52FC7A09" w14:textId="77777777" w:rsidR="002E12D5" w:rsidRPr="00E24300" w:rsidRDefault="00000000">
            <w:pPr>
              <w:rPr>
                <w:lang w:val="nb-NO"/>
              </w:rPr>
            </w:pPr>
            <w:r w:rsidRPr="00E24300">
              <w:rPr>
                <w:sz w:val="18"/>
                <w:lang w:val="nb-NO"/>
              </w:rPr>
              <w:t>Leverandøren tilbyr mottak av produksjonsgrunnlag via API. Dokumenter støttet API-format og støttede sikkerhetsmekanismer for API-kommunikasjon.</w:t>
            </w:r>
          </w:p>
        </w:tc>
      </w:tr>
      <w:tr w:rsidR="002E12D5" w14:paraId="0FB6062F" w14:textId="77777777">
        <w:trPr>
          <w:cantSplit/>
          <w:jc w:val="center"/>
        </w:trPr>
        <w:tc>
          <w:tcPr>
            <w:tcW w:w="1304" w:type="dxa"/>
          </w:tcPr>
          <w:p w14:paraId="200AC9FC" w14:textId="77777777" w:rsidR="002E12D5" w:rsidRDefault="00000000">
            <w:r>
              <w:rPr>
                <w:sz w:val="18"/>
              </w:rPr>
              <w:t>K-033</w:t>
            </w:r>
          </w:p>
        </w:tc>
        <w:tc>
          <w:tcPr>
            <w:tcW w:w="8334" w:type="dxa"/>
          </w:tcPr>
          <w:p w14:paraId="58F37AAC" w14:textId="77777777" w:rsidR="002E12D5" w:rsidRDefault="00000000">
            <w:r w:rsidRPr="00E24300">
              <w:rPr>
                <w:sz w:val="18"/>
                <w:lang w:val="nb-NO"/>
              </w:rPr>
              <w:t xml:space="preserve">Leverandøren tilbyr validering av produksjonsgrunnlag før produksjon. </w:t>
            </w:r>
            <w:r>
              <w:rPr>
                <w:sz w:val="18"/>
              </w:rPr>
              <w:t>Dokumenter hvilke kontroller som utføres.</w:t>
            </w:r>
          </w:p>
        </w:tc>
      </w:tr>
      <w:tr w:rsidR="002E12D5" w:rsidRPr="006C7174" w14:paraId="5273D4F4" w14:textId="77777777">
        <w:trPr>
          <w:cantSplit/>
          <w:jc w:val="center"/>
        </w:trPr>
        <w:tc>
          <w:tcPr>
            <w:tcW w:w="1304" w:type="dxa"/>
          </w:tcPr>
          <w:p w14:paraId="5517E98D" w14:textId="77777777" w:rsidR="002E12D5" w:rsidRDefault="00000000">
            <w:r>
              <w:rPr>
                <w:sz w:val="18"/>
              </w:rPr>
              <w:t>K-034</w:t>
            </w:r>
          </w:p>
        </w:tc>
        <w:tc>
          <w:tcPr>
            <w:tcW w:w="8334" w:type="dxa"/>
          </w:tcPr>
          <w:p w14:paraId="1167B412" w14:textId="20F02591" w:rsidR="002E12D5" w:rsidRPr="00E24300" w:rsidRDefault="00000000">
            <w:pPr>
              <w:rPr>
                <w:lang w:val="nb-NO"/>
              </w:rPr>
            </w:pPr>
            <w:r w:rsidRPr="00E24300">
              <w:rPr>
                <w:sz w:val="18"/>
                <w:lang w:val="nb-NO"/>
              </w:rPr>
              <w:t>Leverandøren tilbyr produksjon basert på produksjonsgrunnlag som angir identifikator, merketype, tekstfelt, GS1 Digital Link, og UHF RFID-innhold.</w:t>
            </w:r>
          </w:p>
        </w:tc>
      </w:tr>
    </w:tbl>
    <w:p w14:paraId="40BD7A3E" w14:textId="77777777" w:rsidR="002E12D5" w:rsidRPr="00E24300" w:rsidRDefault="002E12D5">
      <w:pPr>
        <w:rPr>
          <w:lang w:val="nb-NO"/>
        </w:rPr>
      </w:pPr>
    </w:p>
    <w:p w14:paraId="4007820D" w14:textId="02ACF298" w:rsidR="002E12D5" w:rsidRPr="00E24300" w:rsidRDefault="00000000">
      <w:pPr>
        <w:pStyle w:val="Overskrift1"/>
        <w:rPr>
          <w:lang w:val="nb-NO"/>
        </w:rPr>
      </w:pPr>
      <w:r w:rsidRPr="00E24300">
        <w:rPr>
          <w:lang w:val="nb-NO"/>
        </w:rPr>
        <w:t>2. Krav til lokal produksjon av merker</w:t>
      </w:r>
      <w:r w:rsidR="00AA75F4">
        <w:rPr>
          <w:lang w:val="nb-NO"/>
        </w:rPr>
        <w:t xml:space="preserve"> på sykehus</w:t>
      </w:r>
    </w:p>
    <w:p w14:paraId="7B150B47" w14:textId="77777777" w:rsidR="002E12D5" w:rsidRDefault="00000000">
      <w:pPr>
        <w:pStyle w:val="Overskrift2"/>
      </w:pPr>
      <w:r>
        <w:t>2.1 Lokal produksjon</w:t>
      </w:r>
    </w:p>
    <w:tbl>
      <w:tblPr>
        <w:tblStyle w:val="Tabellrutenett"/>
        <w:tblW w:w="0" w:type="auto"/>
        <w:jc w:val="center"/>
        <w:tblLook w:val="04A0" w:firstRow="1" w:lastRow="0" w:firstColumn="1" w:lastColumn="0" w:noHBand="0" w:noVBand="1"/>
      </w:tblPr>
      <w:tblGrid>
        <w:gridCol w:w="1304"/>
        <w:gridCol w:w="8334"/>
      </w:tblGrid>
      <w:tr w:rsidR="002E12D5" w14:paraId="23317922" w14:textId="77777777">
        <w:trPr>
          <w:cantSplit/>
          <w:tblHeader/>
          <w:jc w:val="center"/>
        </w:trPr>
        <w:tc>
          <w:tcPr>
            <w:tcW w:w="1304" w:type="dxa"/>
            <w:shd w:val="clear" w:color="auto" w:fill="D9EAF7"/>
            <w:vAlign w:val="center"/>
          </w:tcPr>
          <w:p w14:paraId="715EABD6" w14:textId="77777777" w:rsidR="002E12D5" w:rsidRDefault="00000000">
            <w:r>
              <w:rPr>
                <w:b/>
                <w:sz w:val="18"/>
              </w:rPr>
              <w:t>ID</w:t>
            </w:r>
          </w:p>
        </w:tc>
        <w:tc>
          <w:tcPr>
            <w:tcW w:w="8334" w:type="dxa"/>
            <w:shd w:val="clear" w:color="auto" w:fill="D9EAF7"/>
            <w:vAlign w:val="center"/>
          </w:tcPr>
          <w:p w14:paraId="57F3131F" w14:textId="77777777" w:rsidR="002E12D5" w:rsidRDefault="00000000">
            <w:r>
              <w:rPr>
                <w:b/>
                <w:sz w:val="18"/>
              </w:rPr>
              <w:t>Krav</w:t>
            </w:r>
          </w:p>
        </w:tc>
      </w:tr>
      <w:tr w:rsidR="002E12D5" w:rsidRPr="00AA75F4" w14:paraId="430E1D9C" w14:textId="77777777">
        <w:trPr>
          <w:cantSplit/>
          <w:jc w:val="center"/>
        </w:trPr>
        <w:tc>
          <w:tcPr>
            <w:tcW w:w="1304" w:type="dxa"/>
          </w:tcPr>
          <w:p w14:paraId="3C00E445" w14:textId="77777777" w:rsidR="002E12D5" w:rsidRDefault="00000000">
            <w:r>
              <w:rPr>
                <w:sz w:val="18"/>
              </w:rPr>
              <w:t>K-035</w:t>
            </w:r>
          </w:p>
        </w:tc>
        <w:tc>
          <w:tcPr>
            <w:tcW w:w="8334" w:type="dxa"/>
          </w:tcPr>
          <w:p w14:paraId="0941F985" w14:textId="1BFFA4F2" w:rsidR="002E12D5" w:rsidRPr="00AA75F4" w:rsidRDefault="00000000">
            <w:pPr>
              <w:rPr>
                <w:sz w:val="18"/>
                <w:lang w:val="nb-NO"/>
              </w:rPr>
            </w:pPr>
            <w:r w:rsidRPr="00E24300">
              <w:rPr>
                <w:sz w:val="18"/>
                <w:lang w:val="nb-NO"/>
              </w:rPr>
              <w:t>Leverandøren tilbyr produksjonsutstyr for lokal produksjon av merker.</w:t>
            </w:r>
            <w:r w:rsidR="00AA75F4">
              <w:rPr>
                <w:sz w:val="18"/>
                <w:lang w:val="nb-NO"/>
              </w:rPr>
              <w:t xml:space="preserve"> Dokumenter hvilke utstyr som tilbys for produksjon.</w:t>
            </w:r>
          </w:p>
        </w:tc>
      </w:tr>
      <w:tr w:rsidR="002E12D5" w:rsidRPr="006C7174" w14:paraId="20B3C805" w14:textId="77777777">
        <w:trPr>
          <w:cantSplit/>
          <w:jc w:val="center"/>
        </w:trPr>
        <w:tc>
          <w:tcPr>
            <w:tcW w:w="1304" w:type="dxa"/>
          </w:tcPr>
          <w:p w14:paraId="0F92CFA7" w14:textId="77777777" w:rsidR="002E12D5" w:rsidRDefault="00000000">
            <w:r>
              <w:rPr>
                <w:sz w:val="18"/>
              </w:rPr>
              <w:t>K-036</w:t>
            </w:r>
          </w:p>
        </w:tc>
        <w:tc>
          <w:tcPr>
            <w:tcW w:w="8334" w:type="dxa"/>
          </w:tcPr>
          <w:p w14:paraId="5649B6C1" w14:textId="77777777" w:rsidR="002E12D5" w:rsidRDefault="00000000">
            <w:pPr>
              <w:rPr>
                <w:sz w:val="18"/>
                <w:lang w:val="nb-NO"/>
              </w:rPr>
            </w:pPr>
            <w:r w:rsidRPr="00E24300">
              <w:rPr>
                <w:sz w:val="18"/>
                <w:lang w:val="nb-NO"/>
              </w:rPr>
              <w:t>Leverandøren tilbyr nødvendig programvare for lokal produksjon av merker.</w:t>
            </w:r>
          </w:p>
          <w:p w14:paraId="0E34F550" w14:textId="42CD197E" w:rsidR="00AA75F4" w:rsidRPr="00AA75F4" w:rsidRDefault="00AA75F4">
            <w:pPr>
              <w:rPr>
                <w:sz w:val="18"/>
                <w:lang w:val="nb-NO"/>
              </w:rPr>
            </w:pPr>
            <w:r w:rsidRPr="00AA75F4">
              <w:rPr>
                <w:sz w:val="18"/>
                <w:lang w:val="nb-NO"/>
              </w:rPr>
              <w:t xml:space="preserve">Dokumenter hvilke programvare som tilbys og hvordan denne kan benyttes lokalt på sykehus. </w:t>
            </w:r>
          </w:p>
        </w:tc>
      </w:tr>
      <w:tr w:rsidR="002E12D5" w:rsidRPr="006C7174" w14:paraId="068F8021" w14:textId="77777777">
        <w:trPr>
          <w:cantSplit/>
          <w:jc w:val="center"/>
        </w:trPr>
        <w:tc>
          <w:tcPr>
            <w:tcW w:w="1304" w:type="dxa"/>
          </w:tcPr>
          <w:p w14:paraId="2C0D2602" w14:textId="77777777" w:rsidR="002E12D5" w:rsidRDefault="00000000">
            <w:r>
              <w:rPr>
                <w:sz w:val="18"/>
              </w:rPr>
              <w:t>K-037</w:t>
            </w:r>
          </w:p>
        </w:tc>
        <w:tc>
          <w:tcPr>
            <w:tcW w:w="8334" w:type="dxa"/>
          </w:tcPr>
          <w:p w14:paraId="0F77EB6D" w14:textId="132E4C9E" w:rsidR="002E12D5" w:rsidRPr="00E24300" w:rsidRDefault="00000000">
            <w:pPr>
              <w:rPr>
                <w:lang w:val="nb-NO"/>
              </w:rPr>
            </w:pPr>
            <w:r w:rsidRPr="00E24300">
              <w:rPr>
                <w:sz w:val="18"/>
                <w:lang w:val="nb-NO"/>
              </w:rPr>
              <w:t>Leverandøren tilbyr nødvendige integrasjonskomponenter for å motta produksjonsgrunnlag for lokal produksjon av merker.</w:t>
            </w:r>
            <w:r w:rsidR="00AA75F4">
              <w:rPr>
                <w:sz w:val="18"/>
                <w:lang w:val="nb-NO"/>
              </w:rPr>
              <w:t xml:space="preserve"> </w:t>
            </w:r>
          </w:p>
        </w:tc>
      </w:tr>
      <w:tr w:rsidR="002E12D5" w:rsidRPr="006C7174" w14:paraId="4EA2AD0F" w14:textId="77777777">
        <w:trPr>
          <w:cantSplit/>
          <w:jc w:val="center"/>
        </w:trPr>
        <w:tc>
          <w:tcPr>
            <w:tcW w:w="1304" w:type="dxa"/>
          </w:tcPr>
          <w:p w14:paraId="4A33290F" w14:textId="77777777" w:rsidR="002E12D5" w:rsidRDefault="00000000">
            <w:r>
              <w:rPr>
                <w:sz w:val="18"/>
              </w:rPr>
              <w:lastRenderedPageBreak/>
              <w:t>K-038</w:t>
            </w:r>
          </w:p>
        </w:tc>
        <w:tc>
          <w:tcPr>
            <w:tcW w:w="8334" w:type="dxa"/>
          </w:tcPr>
          <w:p w14:paraId="27BB11B2" w14:textId="77777777" w:rsidR="002E12D5" w:rsidRPr="00E24300" w:rsidRDefault="00000000">
            <w:pPr>
              <w:rPr>
                <w:lang w:val="nb-NO"/>
              </w:rPr>
            </w:pPr>
            <w:r w:rsidRPr="00E24300">
              <w:rPr>
                <w:sz w:val="18"/>
                <w:lang w:val="nb-NO"/>
              </w:rPr>
              <w:t>Leverandøren tilbyr forbruksmateriell for lokal produksjon av merker.</w:t>
            </w:r>
          </w:p>
        </w:tc>
      </w:tr>
    </w:tbl>
    <w:p w14:paraId="51D5F8A8" w14:textId="77777777" w:rsidR="002E12D5" w:rsidRPr="00E24300" w:rsidRDefault="002E12D5">
      <w:pPr>
        <w:rPr>
          <w:lang w:val="nb-NO"/>
        </w:rPr>
      </w:pPr>
    </w:p>
    <w:p w14:paraId="18B12791" w14:textId="77777777" w:rsidR="002E12D5" w:rsidRDefault="00000000">
      <w:pPr>
        <w:pStyle w:val="Overskrift2"/>
      </w:pPr>
      <w:r>
        <w:t>2.2 Lokal installasjon, drift og support</w:t>
      </w:r>
    </w:p>
    <w:tbl>
      <w:tblPr>
        <w:tblStyle w:val="Tabellrutenett"/>
        <w:tblW w:w="0" w:type="auto"/>
        <w:jc w:val="center"/>
        <w:tblLook w:val="04A0" w:firstRow="1" w:lastRow="0" w:firstColumn="1" w:lastColumn="0" w:noHBand="0" w:noVBand="1"/>
      </w:tblPr>
      <w:tblGrid>
        <w:gridCol w:w="1304"/>
        <w:gridCol w:w="8334"/>
      </w:tblGrid>
      <w:tr w:rsidR="002E12D5" w14:paraId="1622657B" w14:textId="77777777">
        <w:trPr>
          <w:cantSplit/>
          <w:tblHeader/>
          <w:jc w:val="center"/>
        </w:trPr>
        <w:tc>
          <w:tcPr>
            <w:tcW w:w="1304" w:type="dxa"/>
            <w:shd w:val="clear" w:color="auto" w:fill="D9EAF7"/>
            <w:vAlign w:val="center"/>
          </w:tcPr>
          <w:p w14:paraId="5F4793AE" w14:textId="77777777" w:rsidR="002E12D5" w:rsidRDefault="00000000">
            <w:r>
              <w:rPr>
                <w:b/>
                <w:sz w:val="18"/>
              </w:rPr>
              <w:t>ID</w:t>
            </w:r>
          </w:p>
        </w:tc>
        <w:tc>
          <w:tcPr>
            <w:tcW w:w="8334" w:type="dxa"/>
            <w:shd w:val="clear" w:color="auto" w:fill="D9EAF7"/>
            <w:vAlign w:val="center"/>
          </w:tcPr>
          <w:p w14:paraId="57F96848" w14:textId="77777777" w:rsidR="002E12D5" w:rsidRDefault="00000000">
            <w:r>
              <w:rPr>
                <w:b/>
                <w:sz w:val="18"/>
              </w:rPr>
              <w:t>Krav</w:t>
            </w:r>
          </w:p>
        </w:tc>
      </w:tr>
      <w:tr w:rsidR="002E12D5" w:rsidRPr="006C7174" w14:paraId="01764DF2" w14:textId="77777777">
        <w:trPr>
          <w:cantSplit/>
          <w:jc w:val="center"/>
        </w:trPr>
        <w:tc>
          <w:tcPr>
            <w:tcW w:w="1304" w:type="dxa"/>
          </w:tcPr>
          <w:p w14:paraId="409BD28F" w14:textId="77777777" w:rsidR="002E12D5" w:rsidRDefault="00000000">
            <w:r>
              <w:rPr>
                <w:sz w:val="18"/>
              </w:rPr>
              <w:t>K-039</w:t>
            </w:r>
          </w:p>
        </w:tc>
        <w:tc>
          <w:tcPr>
            <w:tcW w:w="8334" w:type="dxa"/>
          </w:tcPr>
          <w:p w14:paraId="34E99E9A" w14:textId="77777777" w:rsidR="002E12D5" w:rsidRPr="00E24300" w:rsidRDefault="00000000">
            <w:pPr>
              <w:rPr>
                <w:lang w:val="nb-NO"/>
              </w:rPr>
            </w:pPr>
            <w:r w:rsidRPr="00E24300">
              <w:rPr>
                <w:sz w:val="18"/>
                <w:lang w:val="nb-NO"/>
              </w:rPr>
              <w:t>Leverandøren tilbyr installasjon og oppsett av produkter for lokal produksjon av merker.</w:t>
            </w:r>
          </w:p>
        </w:tc>
      </w:tr>
      <w:tr w:rsidR="002E12D5" w:rsidRPr="006C7174" w14:paraId="485C8236" w14:textId="77777777">
        <w:trPr>
          <w:cantSplit/>
          <w:jc w:val="center"/>
        </w:trPr>
        <w:tc>
          <w:tcPr>
            <w:tcW w:w="1304" w:type="dxa"/>
          </w:tcPr>
          <w:p w14:paraId="3298E1C8" w14:textId="77777777" w:rsidR="002E12D5" w:rsidRDefault="00000000">
            <w:r>
              <w:rPr>
                <w:sz w:val="18"/>
              </w:rPr>
              <w:t>K-040</w:t>
            </w:r>
          </w:p>
        </w:tc>
        <w:tc>
          <w:tcPr>
            <w:tcW w:w="8334" w:type="dxa"/>
          </w:tcPr>
          <w:p w14:paraId="2E1A7739" w14:textId="77777777" w:rsidR="002E12D5" w:rsidRPr="00E24300" w:rsidRDefault="00000000">
            <w:pPr>
              <w:rPr>
                <w:lang w:val="nb-NO"/>
              </w:rPr>
            </w:pPr>
            <w:r w:rsidRPr="00E24300">
              <w:rPr>
                <w:sz w:val="18"/>
                <w:lang w:val="nb-NO"/>
              </w:rPr>
              <w:t>Leverandøren tilbyr dokumentasjon av krav til strøm, nettverk, fysisk plassering og driftsmiljø for lokal produksjon.</w:t>
            </w:r>
          </w:p>
        </w:tc>
      </w:tr>
      <w:tr w:rsidR="002E12D5" w:rsidRPr="006C7174" w14:paraId="61D281E3" w14:textId="77777777">
        <w:trPr>
          <w:cantSplit/>
          <w:jc w:val="center"/>
        </w:trPr>
        <w:tc>
          <w:tcPr>
            <w:tcW w:w="1304" w:type="dxa"/>
          </w:tcPr>
          <w:p w14:paraId="1FFC322A" w14:textId="77777777" w:rsidR="002E12D5" w:rsidRDefault="00000000">
            <w:r>
              <w:rPr>
                <w:sz w:val="18"/>
              </w:rPr>
              <w:t>K-041</w:t>
            </w:r>
          </w:p>
        </w:tc>
        <w:tc>
          <w:tcPr>
            <w:tcW w:w="8334" w:type="dxa"/>
          </w:tcPr>
          <w:p w14:paraId="291D3DA4" w14:textId="77777777" w:rsidR="002E12D5" w:rsidRPr="00E24300" w:rsidRDefault="00000000">
            <w:pPr>
              <w:rPr>
                <w:lang w:val="nb-NO"/>
              </w:rPr>
            </w:pPr>
            <w:r w:rsidRPr="00E24300">
              <w:rPr>
                <w:sz w:val="18"/>
                <w:lang w:val="nb-NO"/>
              </w:rPr>
              <w:t>Leverandøren tilbyr brukeropplæring i lokal produksjon av merker.</w:t>
            </w:r>
          </w:p>
        </w:tc>
      </w:tr>
      <w:tr w:rsidR="002E12D5" w:rsidRPr="006C7174" w14:paraId="3B50EC22" w14:textId="77777777">
        <w:trPr>
          <w:cantSplit/>
          <w:jc w:val="center"/>
        </w:trPr>
        <w:tc>
          <w:tcPr>
            <w:tcW w:w="1304" w:type="dxa"/>
          </w:tcPr>
          <w:p w14:paraId="63CDBBFA" w14:textId="77777777" w:rsidR="002E12D5" w:rsidRDefault="00000000">
            <w:r>
              <w:rPr>
                <w:sz w:val="18"/>
              </w:rPr>
              <w:t>K-042</w:t>
            </w:r>
          </w:p>
        </w:tc>
        <w:tc>
          <w:tcPr>
            <w:tcW w:w="8334" w:type="dxa"/>
          </w:tcPr>
          <w:p w14:paraId="66B14FD8" w14:textId="77777777" w:rsidR="002E12D5" w:rsidRPr="00E24300" w:rsidRDefault="00000000">
            <w:pPr>
              <w:rPr>
                <w:lang w:val="nb-NO"/>
              </w:rPr>
            </w:pPr>
            <w:r w:rsidRPr="00E24300">
              <w:rPr>
                <w:sz w:val="18"/>
                <w:lang w:val="nb-NO"/>
              </w:rPr>
              <w:t>Leverandøren tilbyr driftsdokumentasjon for lokal produksjon av merker.</w:t>
            </w:r>
          </w:p>
        </w:tc>
      </w:tr>
      <w:tr w:rsidR="002E12D5" w:rsidRPr="006C7174" w14:paraId="00FBFE61" w14:textId="77777777">
        <w:trPr>
          <w:cantSplit/>
          <w:jc w:val="center"/>
        </w:trPr>
        <w:tc>
          <w:tcPr>
            <w:tcW w:w="1304" w:type="dxa"/>
          </w:tcPr>
          <w:p w14:paraId="2A7FA5F3" w14:textId="77777777" w:rsidR="002E12D5" w:rsidRDefault="00000000">
            <w:r>
              <w:rPr>
                <w:sz w:val="18"/>
              </w:rPr>
              <w:t>K-043</w:t>
            </w:r>
          </w:p>
        </w:tc>
        <w:tc>
          <w:tcPr>
            <w:tcW w:w="8334" w:type="dxa"/>
          </w:tcPr>
          <w:p w14:paraId="7E0E2DB2" w14:textId="77777777" w:rsidR="002E12D5" w:rsidRPr="00E24300" w:rsidRDefault="00000000">
            <w:pPr>
              <w:rPr>
                <w:lang w:val="nb-NO"/>
              </w:rPr>
            </w:pPr>
            <w:r w:rsidRPr="00E24300">
              <w:rPr>
                <w:sz w:val="18"/>
                <w:lang w:val="nb-NO"/>
              </w:rPr>
              <w:t>Leverandøren tilbyr support for lokal produksjon av merker. Dokumenter supportmodell, responstid og kontaktpunkt.</w:t>
            </w:r>
          </w:p>
        </w:tc>
      </w:tr>
      <w:tr w:rsidR="002E12D5" w:rsidRPr="00AA75F4" w14:paraId="221FEA04" w14:textId="77777777">
        <w:trPr>
          <w:cantSplit/>
          <w:jc w:val="center"/>
        </w:trPr>
        <w:tc>
          <w:tcPr>
            <w:tcW w:w="1304" w:type="dxa"/>
          </w:tcPr>
          <w:p w14:paraId="5E5A7454" w14:textId="77777777" w:rsidR="002E12D5" w:rsidRDefault="00000000">
            <w:r>
              <w:rPr>
                <w:sz w:val="18"/>
              </w:rPr>
              <w:t>K-044</w:t>
            </w:r>
          </w:p>
        </w:tc>
        <w:tc>
          <w:tcPr>
            <w:tcW w:w="8334" w:type="dxa"/>
          </w:tcPr>
          <w:p w14:paraId="4F2D90FC" w14:textId="22A83360" w:rsidR="002E12D5" w:rsidRPr="00AA75F4" w:rsidRDefault="00000000">
            <w:pPr>
              <w:rPr>
                <w:lang w:val="nb-NO"/>
              </w:rPr>
            </w:pPr>
            <w:r w:rsidRPr="00E24300">
              <w:rPr>
                <w:sz w:val="18"/>
                <w:lang w:val="nb-NO"/>
              </w:rPr>
              <w:t xml:space="preserve">Leverandøren tilbyr vedlikehold og reservedeler for </w:t>
            </w:r>
            <w:r w:rsidR="00AA75F4">
              <w:rPr>
                <w:sz w:val="18"/>
                <w:lang w:val="nb-NO"/>
              </w:rPr>
              <w:t>utstyr</w:t>
            </w:r>
            <w:r w:rsidRPr="00E24300">
              <w:rPr>
                <w:sz w:val="18"/>
                <w:lang w:val="nb-NO"/>
              </w:rPr>
              <w:t xml:space="preserve"> til lokal produksjon. </w:t>
            </w:r>
            <w:r w:rsidRPr="00AA75F4">
              <w:rPr>
                <w:sz w:val="18"/>
                <w:lang w:val="nb-NO"/>
              </w:rPr>
              <w:t xml:space="preserve">Dokumenter </w:t>
            </w:r>
            <w:proofErr w:type="spellStart"/>
            <w:r w:rsidRPr="00AA75F4">
              <w:rPr>
                <w:sz w:val="18"/>
                <w:lang w:val="nb-NO"/>
              </w:rPr>
              <w:t>vedlikeholdsmodell</w:t>
            </w:r>
            <w:proofErr w:type="spellEnd"/>
            <w:r w:rsidRPr="00AA75F4">
              <w:rPr>
                <w:sz w:val="18"/>
                <w:lang w:val="nb-NO"/>
              </w:rPr>
              <w:t xml:space="preserve"> og reservedelstilgang.</w:t>
            </w:r>
          </w:p>
        </w:tc>
      </w:tr>
    </w:tbl>
    <w:p w14:paraId="3D616675" w14:textId="77777777" w:rsidR="002E12D5" w:rsidRPr="00AA75F4" w:rsidRDefault="002E12D5">
      <w:pPr>
        <w:rPr>
          <w:lang w:val="nb-NO"/>
        </w:rPr>
      </w:pPr>
    </w:p>
    <w:p w14:paraId="5CA46986" w14:textId="77777777" w:rsidR="002E12D5" w:rsidRPr="00E24300" w:rsidRDefault="00000000">
      <w:pPr>
        <w:pStyle w:val="Overskrift1"/>
        <w:rPr>
          <w:lang w:val="nb-NO"/>
        </w:rPr>
      </w:pPr>
      <w:r w:rsidRPr="00E24300">
        <w:rPr>
          <w:lang w:val="nb-NO"/>
        </w:rPr>
        <w:t>3. Krav til ekstern produksjonstjeneste for merker</w:t>
      </w:r>
    </w:p>
    <w:p w14:paraId="2A711D69" w14:textId="77777777" w:rsidR="002E12D5" w:rsidRDefault="00000000">
      <w:pPr>
        <w:pStyle w:val="Overskrift2"/>
      </w:pPr>
      <w:r>
        <w:t>3.1 Tjenesteomfang</w:t>
      </w:r>
    </w:p>
    <w:tbl>
      <w:tblPr>
        <w:tblStyle w:val="Tabellrutenett"/>
        <w:tblW w:w="0" w:type="auto"/>
        <w:jc w:val="center"/>
        <w:tblLook w:val="04A0" w:firstRow="1" w:lastRow="0" w:firstColumn="1" w:lastColumn="0" w:noHBand="0" w:noVBand="1"/>
      </w:tblPr>
      <w:tblGrid>
        <w:gridCol w:w="1304"/>
        <w:gridCol w:w="8334"/>
      </w:tblGrid>
      <w:tr w:rsidR="002E12D5" w14:paraId="079ADFF7" w14:textId="77777777">
        <w:trPr>
          <w:cantSplit/>
          <w:tblHeader/>
          <w:jc w:val="center"/>
        </w:trPr>
        <w:tc>
          <w:tcPr>
            <w:tcW w:w="1304" w:type="dxa"/>
            <w:shd w:val="clear" w:color="auto" w:fill="D9EAF7"/>
            <w:vAlign w:val="center"/>
          </w:tcPr>
          <w:p w14:paraId="508215EB" w14:textId="77777777" w:rsidR="002E12D5" w:rsidRDefault="00000000">
            <w:r>
              <w:rPr>
                <w:b/>
                <w:sz w:val="18"/>
              </w:rPr>
              <w:t>ID</w:t>
            </w:r>
          </w:p>
        </w:tc>
        <w:tc>
          <w:tcPr>
            <w:tcW w:w="8334" w:type="dxa"/>
            <w:shd w:val="clear" w:color="auto" w:fill="D9EAF7"/>
            <w:vAlign w:val="center"/>
          </w:tcPr>
          <w:p w14:paraId="298FAADE" w14:textId="77777777" w:rsidR="002E12D5" w:rsidRDefault="00000000">
            <w:r>
              <w:rPr>
                <w:b/>
                <w:sz w:val="18"/>
              </w:rPr>
              <w:t>Krav</w:t>
            </w:r>
          </w:p>
        </w:tc>
      </w:tr>
      <w:tr w:rsidR="002E12D5" w:rsidRPr="006C7174" w14:paraId="4786149F" w14:textId="77777777">
        <w:trPr>
          <w:cantSplit/>
          <w:jc w:val="center"/>
        </w:trPr>
        <w:tc>
          <w:tcPr>
            <w:tcW w:w="1304" w:type="dxa"/>
          </w:tcPr>
          <w:p w14:paraId="5B8ECDFC" w14:textId="77777777" w:rsidR="002E12D5" w:rsidRDefault="00000000">
            <w:r>
              <w:rPr>
                <w:sz w:val="18"/>
              </w:rPr>
              <w:t>K-045</w:t>
            </w:r>
          </w:p>
        </w:tc>
        <w:tc>
          <w:tcPr>
            <w:tcW w:w="8334" w:type="dxa"/>
          </w:tcPr>
          <w:p w14:paraId="108132C9" w14:textId="77777777" w:rsidR="002E12D5" w:rsidRPr="00E24300" w:rsidRDefault="00000000">
            <w:pPr>
              <w:rPr>
                <w:lang w:val="nb-NO"/>
              </w:rPr>
            </w:pPr>
            <w:r w:rsidRPr="00E24300">
              <w:rPr>
                <w:sz w:val="18"/>
                <w:lang w:val="nb-NO"/>
              </w:rPr>
              <w:t>Leverandøren tilbyr ekstern produksjonstjeneste for merker.</w:t>
            </w:r>
          </w:p>
        </w:tc>
      </w:tr>
      <w:tr w:rsidR="002E12D5" w:rsidRPr="006C7174" w14:paraId="1FB84373" w14:textId="77777777">
        <w:trPr>
          <w:cantSplit/>
          <w:jc w:val="center"/>
        </w:trPr>
        <w:tc>
          <w:tcPr>
            <w:tcW w:w="1304" w:type="dxa"/>
          </w:tcPr>
          <w:p w14:paraId="7DD1FC2A" w14:textId="77777777" w:rsidR="002E12D5" w:rsidRDefault="00000000">
            <w:r>
              <w:rPr>
                <w:sz w:val="18"/>
              </w:rPr>
              <w:t>K-046</w:t>
            </w:r>
          </w:p>
        </w:tc>
        <w:tc>
          <w:tcPr>
            <w:tcW w:w="8334" w:type="dxa"/>
          </w:tcPr>
          <w:p w14:paraId="7BC3C061" w14:textId="0A14B093" w:rsidR="002E12D5" w:rsidRPr="00E24300" w:rsidRDefault="00000000">
            <w:pPr>
              <w:rPr>
                <w:lang w:val="nb-NO"/>
              </w:rPr>
            </w:pPr>
            <w:r w:rsidRPr="00E24300">
              <w:rPr>
                <w:sz w:val="18"/>
                <w:lang w:val="nb-NO"/>
              </w:rPr>
              <w:t>Leverandøren tilbyr ekstern produksjonstjeneste for større produksjonsvolum</w:t>
            </w:r>
            <w:r w:rsidR="00AA75F4">
              <w:rPr>
                <w:sz w:val="18"/>
                <w:lang w:val="nb-NO"/>
              </w:rPr>
              <w:t xml:space="preserve"> av merker.</w:t>
            </w:r>
          </w:p>
        </w:tc>
      </w:tr>
      <w:tr w:rsidR="002E12D5" w:rsidRPr="006C7174" w14:paraId="28B74CA1" w14:textId="77777777">
        <w:trPr>
          <w:cantSplit/>
          <w:jc w:val="center"/>
        </w:trPr>
        <w:tc>
          <w:tcPr>
            <w:tcW w:w="1304" w:type="dxa"/>
          </w:tcPr>
          <w:p w14:paraId="7B005024" w14:textId="77777777" w:rsidR="002E12D5" w:rsidRDefault="00000000">
            <w:r>
              <w:rPr>
                <w:sz w:val="18"/>
              </w:rPr>
              <w:t>K-047</w:t>
            </w:r>
          </w:p>
        </w:tc>
        <w:tc>
          <w:tcPr>
            <w:tcW w:w="8334" w:type="dxa"/>
          </w:tcPr>
          <w:p w14:paraId="560F6C37" w14:textId="5A77EC8F" w:rsidR="002E12D5" w:rsidRPr="00E24300" w:rsidRDefault="00000000">
            <w:pPr>
              <w:rPr>
                <w:lang w:val="nb-NO"/>
              </w:rPr>
            </w:pPr>
            <w:r w:rsidRPr="00E24300">
              <w:rPr>
                <w:sz w:val="18"/>
                <w:lang w:val="nb-NO"/>
              </w:rPr>
              <w:t xml:space="preserve">Leverandøren tilbyr ekstern produksjon basert på </w:t>
            </w:r>
            <w:r w:rsidR="00AA75F4">
              <w:rPr>
                <w:sz w:val="18"/>
                <w:lang w:val="nb-NO"/>
              </w:rPr>
              <w:t xml:space="preserve">Kundens </w:t>
            </w:r>
            <w:r w:rsidRPr="00E24300">
              <w:rPr>
                <w:sz w:val="18"/>
                <w:lang w:val="nb-NO"/>
              </w:rPr>
              <w:t xml:space="preserve">godkjente </w:t>
            </w:r>
            <w:proofErr w:type="spellStart"/>
            <w:r w:rsidRPr="00E24300">
              <w:rPr>
                <w:sz w:val="18"/>
                <w:lang w:val="nb-NO"/>
              </w:rPr>
              <w:t>merketyper</w:t>
            </w:r>
            <w:proofErr w:type="spellEnd"/>
            <w:r w:rsidRPr="00E24300">
              <w:rPr>
                <w:sz w:val="18"/>
                <w:lang w:val="nb-NO"/>
              </w:rPr>
              <w:t>.</w:t>
            </w:r>
          </w:p>
        </w:tc>
      </w:tr>
    </w:tbl>
    <w:p w14:paraId="1B037D61" w14:textId="77777777" w:rsidR="002E12D5" w:rsidRPr="00E24300" w:rsidRDefault="002E12D5">
      <w:pPr>
        <w:rPr>
          <w:lang w:val="nb-NO"/>
        </w:rPr>
      </w:pPr>
    </w:p>
    <w:p w14:paraId="6FEDB140" w14:textId="77777777" w:rsidR="002E12D5" w:rsidRDefault="00000000">
      <w:pPr>
        <w:pStyle w:val="Overskrift2"/>
      </w:pPr>
      <w:r>
        <w:t>3.2 Bestilling og produksjonsgrunnlag</w:t>
      </w:r>
    </w:p>
    <w:tbl>
      <w:tblPr>
        <w:tblStyle w:val="Tabellrutenett"/>
        <w:tblW w:w="0" w:type="auto"/>
        <w:jc w:val="center"/>
        <w:tblLook w:val="04A0" w:firstRow="1" w:lastRow="0" w:firstColumn="1" w:lastColumn="0" w:noHBand="0" w:noVBand="1"/>
      </w:tblPr>
      <w:tblGrid>
        <w:gridCol w:w="1304"/>
        <w:gridCol w:w="8334"/>
      </w:tblGrid>
      <w:tr w:rsidR="002E12D5" w14:paraId="5505AF66" w14:textId="77777777">
        <w:trPr>
          <w:cantSplit/>
          <w:tblHeader/>
          <w:jc w:val="center"/>
        </w:trPr>
        <w:tc>
          <w:tcPr>
            <w:tcW w:w="1304" w:type="dxa"/>
            <w:shd w:val="clear" w:color="auto" w:fill="D9EAF7"/>
            <w:vAlign w:val="center"/>
          </w:tcPr>
          <w:p w14:paraId="0CB5DB3D" w14:textId="77777777" w:rsidR="002E12D5" w:rsidRDefault="00000000">
            <w:r>
              <w:rPr>
                <w:b/>
                <w:sz w:val="18"/>
              </w:rPr>
              <w:t>ID</w:t>
            </w:r>
          </w:p>
        </w:tc>
        <w:tc>
          <w:tcPr>
            <w:tcW w:w="8334" w:type="dxa"/>
            <w:shd w:val="clear" w:color="auto" w:fill="D9EAF7"/>
            <w:vAlign w:val="center"/>
          </w:tcPr>
          <w:p w14:paraId="37A877B8" w14:textId="77777777" w:rsidR="002E12D5" w:rsidRDefault="00000000">
            <w:r>
              <w:rPr>
                <w:b/>
                <w:sz w:val="18"/>
              </w:rPr>
              <w:t>Krav</w:t>
            </w:r>
          </w:p>
        </w:tc>
      </w:tr>
      <w:tr w:rsidR="002E12D5" w:rsidRPr="006C7174" w14:paraId="273B7EE8" w14:textId="77777777">
        <w:trPr>
          <w:cantSplit/>
          <w:jc w:val="center"/>
        </w:trPr>
        <w:tc>
          <w:tcPr>
            <w:tcW w:w="1304" w:type="dxa"/>
          </w:tcPr>
          <w:p w14:paraId="5626C8ED" w14:textId="77777777" w:rsidR="002E12D5" w:rsidRDefault="00000000">
            <w:r>
              <w:rPr>
                <w:sz w:val="18"/>
              </w:rPr>
              <w:t>K-048</w:t>
            </w:r>
          </w:p>
        </w:tc>
        <w:tc>
          <w:tcPr>
            <w:tcW w:w="8334" w:type="dxa"/>
          </w:tcPr>
          <w:p w14:paraId="28F70304" w14:textId="77777777" w:rsidR="002E12D5" w:rsidRPr="00E24300" w:rsidRDefault="00000000">
            <w:pPr>
              <w:rPr>
                <w:lang w:val="nb-NO"/>
              </w:rPr>
            </w:pPr>
            <w:r w:rsidRPr="00E24300">
              <w:rPr>
                <w:sz w:val="18"/>
                <w:lang w:val="nb-NO"/>
              </w:rPr>
              <w:t>Leverandøren tilbyr mottak av bestilling for ekstern produksjonstjeneste.</w:t>
            </w:r>
          </w:p>
        </w:tc>
      </w:tr>
      <w:tr w:rsidR="002E12D5" w14:paraId="28E2E83F" w14:textId="77777777">
        <w:trPr>
          <w:cantSplit/>
          <w:jc w:val="center"/>
        </w:trPr>
        <w:tc>
          <w:tcPr>
            <w:tcW w:w="1304" w:type="dxa"/>
          </w:tcPr>
          <w:p w14:paraId="30804494" w14:textId="77777777" w:rsidR="002E12D5" w:rsidRDefault="00000000">
            <w:r>
              <w:rPr>
                <w:sz w:val="18"/>
              </w:rPr>
              <w:t>K-049</w:t>
            </w:r>
          </w:p>
        </w:tc>
        <w:tc>
          <w:tcPr>
            <w:tcW w:w="8334" w:type="dxa"/>
          </w:tcPr>
          <w:p w14:paraId="43D3A161" w14:textId="77777777" w:rsidR="002E12D5" w:rsidRDefault="00000000">
            <w:r w:rsidRPr="00E24300">
              <w:rPr>
                <w:sz w:val="18"/>
                <w:lang w:val="nb-NO"/>
              </w:rPr>
              <w:t xml:space="preserve">Leverandøren tilbyr sikkert mottak av produksjonsgrunnlag for ekstern produksjonstjeneste. </w:t>
            </w:r>
            <w:r>
              <w:rPr>
                <w:sz w:val="18"/>
              </w:rPr>
              <w:t>Dokumenter mottaksprosess og sikkerhetstiltak.</w:t>
            </w:r>
          </w:p>
        </w:tc>
      </w:tr>
      <w:tr w:rsidR="002E12D5" w:rsidRPr="006C7174" w14:paraId="69A56217" w14:textId="77777777">
        <w:trPr>
          <w:cantSplit/>
          <w:jc w:val="center"/>
        </w:trPr>
        <w:tc>
          <w:tcPr>
            <w:tcW w:w="1304" w:type="dxa"/>
          </w:tcPr>
          <w:p w14:paraId="23F482D8" w14:textId="77777777" w:rsidR="002E12D5" w:rsidRDefault="00000000">
            <w:r>
              <w:rPr>
                <w:sz w:val="18"/>
              </w:rPr>
              <w:t>K-050</w:t>
            </w:r>
          </w:p>
        </w:tc>
        <w:tc>
          <w:tcPr>
            <w:tcW w:w="8334" w:type="dxa"/>
          </w:tcPr>
          <w:p w14:paraId="764C56A8" w14:textId="77777777" w:rsidR="002E12D5" w:rsidRPr="00E24300" w:rsidRDefault="00000000">
            <w:pPr>
              <w:rPr>
                <w:lang w:val="nb-NO"/>
              </w:rPr>
            </w:pPr>
            <w:r w:rsidRPr="00E24300">
              <w:rPr>
                <w:sz w:val="18"/>
                <w:lang w:val="nb-NO"/>
              </w:rPr>
              <w:t>Leverandøren tilbyr validering av produksjonsgrunnlag før ekstern produksjon starter.</w:t>
            </w:r>
          </w:p>
        </w:tc>
      </w:tr>
      <w:tr w:rsidR="002E12D5" w14:paraId="308B64ED" w14:textId="77777777">
        <w:trPr>
          <w:cantSplit/>
          <w:jc w:val="center"/>
        </w:trPr>
        <w:tc>
          <w:tcPr>
            <w:tcW w:w="1304" w:type="dxa"/>
          </w:tcPr>
          <w:p w14:paraId="08B0FE53" w14:textId="77777777" w:rsidR="002E12D5" w:rsidRDefault="00000000">
            <w:r>
              <w:rPr>
                <w:sz w:val="18"/>
              </w:rPr>
              <w:t>K-051</w:t>
            </w:r>
          </w:p>
        </w:tc>
        <w:tc>
          <w:tcPr>
            <w:tcW w:w="8334" w:type="dxa"/>
          </w:tcPr>
          <w:p w14:paraId="09197432" w14:textId="77777777" w:rsidR="002E12D5" w:rsidRDefault="00000000">
            <w:r w:rsidRPr="00E24300">
              <w:rPr>
                <w:sz w:val="18"/>
                <w:lang w:val="nb-NO"/>
              </w:rPr>
              <w:t xml:space="preserve">Leverandøren tilbyr håndtering av endring eller kansellering før ekstern produksjon er startet. </w:t>
            </w:r>
            <w:r>
              <w:rPr>
                <w:sz w:val="18"/>
              </w:rPr>
              <w:t>Dokumenter frister og prosess.</w:t>
            </w:r>
          </w:p>
        </w:tc>
      </w:tr>
    </w:tbl>
    <w:p w14:paraId="6EABABDD" w14:textId="77777777" w:rsidR="002E12D5" w:rsidRDefault="002E12D5"/>
    <w:p w14:paraId="4AED4056" w14:textId="77777777" w:rsidR="002E12D5" w:rsidRDefault="00000000">
      <w:pPr>
        <w:pStyle w:val="Overskrift2"/>
      </w:pPr>
      <w:r>
        <w:t>3.3 Ekstern produksjon og leveranse</w:t>
      </w:r>
    </w:p>
    <w:tbl>
      <w:tblPr>
        <w:tblStyle w:val="Tabellrutenett"/>
        <w:tblW w:w="0" w:type="auto"/>
        <w:jc w:val="center"/>
        <w:tblLook w:val="04A0" w:firstRow="1" w:lastRow="0" w:firstColumn="1" w:lastColumn="0" w:noHBand="0" w:noVBand="1"/>
      </w:tblPr>
      <w:tblGrid>
        <w:gridCol w:w="1304"/>
        <w:gridCol w:w="8334"/>
      </w:tblGrid>
      <w:tr w:rsidR="002E12D5" w14:paraId="1A7A68A4" w14:textId="77777777">
        <w:trPr>
          <w:cantSplit/>
          <w:tblHeader/>
          <w:jc w:val="center"/>
        </w:trPr>
        <w:tc>
          <w:tcPr>
            <w:tcW w:w="1304" w:type="dxa"/>
            <w:shd w:val="clear" w:color="auto" w:fill="D9EAF7"/>
            <w:vAlign w:val="center"/>
          </w:tcPr>
          <w:p w14:paraId="0AC9F13F" w14:textId="77777777" w:rsidR="002E12D5" w:rsidRDefault="00000000">
            <w:r>
              <w:rPr>
                <w:b/>
                <w:sz w:val="18"/>
              </w:rPr>
              <w:t>ID</w:t>
            </w:r>
          </w:p>
        </w:tc>
        <w:tc>
          <w:tcPr>
            <w:tcW w:w="8334" w:type="dxa"/>
            <w:shd w:val="clear" w:color="auto" w:fill="D9EAF7"/>
            <w:vAlign w:val="center"/>
          </w:tcPr>
          <w:p w14:paraId="0038B4BD" w14:textId="77777777" w:rsidR="002E12D5" w:rsidRDefault="00000000">
            <w:r>
              <w:rPr>
                <w:b/>
                <w:sz w:val="18"/>
              </w:rPr>
              <w:t>Krav</w:t>
            </w:r>
          </w:p>
        </w:tc>
      </w:tr>
      <w:tr w:rsidR="002E12D5" w:rsidRPr="006C7174" w14:paraId="5C869173" w14:textId="77777777">
        <w:trPr>
          <w:cantSplit/>
          <w:jc w:val="center"/>
        </w:trPr>
        <w:tc>
          <w:tcPr>
            <w:tcW w:w="1304" w:type="dxa"/>
          </w:tcPr>
          <w:p w14:paraId="650D14F9" w14:textId="77777777" w:rsidR="002E12D5" w:rsidRDefault="00000000">
            <w:r>
              <w:rPr>
                <w:sz w:val="18"/>
              </w:rPr>
              <w:t>K-052</w:t>
            </w:r>
          </w:p>
        </w:tc>
        <w:tc>
          <w:tcPr>
            <w:tcW w:w="8334" w:type="dxa"/>
          </w:tcPr>
          <w:p w14:paraId="41EA81E9" w14:textId="77777777" w:rsidR="002E12D5" w:rsidRPr="00E24300" w:rsidRDefault="00000000">
            <w:pPr>
              <w:rPr>
                <w:lang w:val="nb-NO"/>
              </w:rPr>
            </w:pPr>
            <w:r w:rsidRPr="00E24300">
              <w:rPr>
                <w:sz w:val="18"/>
                <w:lang w:val="nb-NO"/>
              </w:rPr>
              <w:t>Leverandøren tilbyr pakking av produserte merker etter avtalt leveringsstruktur.</w:t>
            </w:r>
          </w:p>
        </w:tc>
      </w:tr>
      <w:tr w:rsidR="002E12D5" w:rsidRPr="006C7174" w14:paraId="7A6037A0" w14:textId="77777777">
        <w:trPr>
          <w:cantSplit/>
          <w:jc w:val="center"/>
        </w:trPr>
        <w:tc>
          <w:tcPr>
            <w:tcW w:w="1304" w:type="dxa"/>
          </w:tcPr>
          <w:p w14:paraId="3186BF65" w14:textId="77777777" w:rsidR="002E12D5" w:rsidRDefault="00000000">
            <w:r>
              <w:rPr>
                <w:sz w:val="18"/>
              </w:rPr>
              <w:t>K-053</w:t>
            </w:r>
          </w:p>
        </w:tc>
        <w:tc>
          <w:tcPr>
            <w:tcW w:w="8334" w:type="dxa"/>
          </w:tcPr>
          <w:p w14:paraId="19695EA2" w14:textId="38F14540" w:rsidR="002E12D5" w:rsidRPr="00E24300" w:rsidRDefault="00000000">
            <w:pPr>
              <w:rPr>
                <w:lang w:val="nb-NO"/>
              </w:rPr>
            </w:pPr>
            <w:r w:rsidRPr="00E24300">
              <w:rPr>
                <w:sz w:val="18"/>
                <w:lang w:val="nb-NO"/>
              </w:rPr>
              <w:t>Leverandøren tilbyr</w:t>
            </w:r>
            <w:r w:rsidR="00AA75F4">
              <w:rPr>
                <w:sz w:val="18"/>
                <w:lang w:val="nb-NO"/>
              </w:rPr>
              <w:t xml:space="preserve"> Kunden</w:t>
            </w:r>
            <w:r w:rsidRPr="00E24300">
              <w:rPr>
                <w:sz w:val="18"/>
                <w:lang w:val="nb-NO"/>
              </w:rPr>
              <w:t xml:space="preserve"> sporbar forsendelse av produserte merker.</w:t>
            </w:r>
          </w:p>
        </w:tc>
      </w:tr>
    </w:tbl>
    <w:p w14:paraId="5842FFF7" w14:textId="77777777" w:rsidR="002E12D5" w:rsidRPr="00E24300" w:rsidRDefault="002E12D5">
      <w:pPr>
        <w:rPr>
          <w:lang w:val="nb-NO"/>
        </w:rPr>
      </w:pPr>
    </w:p>
    <w:p w14:paraId="1D6296E7" w14:textId="77777777" w:rsidR="002E12D5" w:rsidRDefault="00000000">
      <w:pPr>
        <w:pStyle w:val="Overskrift2"/>
      </w:pPr>
      <w:r>
        <w:t>3.4 Kapasitet og ledetid</w:t>
      </w:r>
    </w:p>
    <w:tbl>
      <w:tblPr>
        <w:tblStyle w:val="Tabellrutenett"/>
        <w:tblW w:w="0" w:type="auto"/>
        <w:jc w:val="center"/>
        <w:tblLook w:val="04A0" w:firstRow="1" w:lastRow="0" w:firstColumn="1" w:lastColumn="0" w:noHBand="0" w:noVBand="1"/>
      </w:tblPr>
      <w:tblGrid>
        <w:gridCol w:w="1304"/>
        <w:gridCol w:w="8334"/>
      </w:tblGrid>
      <w:tr w:rsidR="002E12D5" w14:paraId="04B72AE1" w14:textId="77777777">
        <w:trPr>
          <w:cantSplit/>
          <w:tblHeader/>
          <w:jc w:val="center"/>
        </w:trPr>
        <w:tc>
          <w:tcPr>
            <w:tcW w:w="1304" w:type="dxa"/>
            <w:shd w:val="clear" w:color="auto" w:fill="D9EAF7"/>
            <w:vAlign w:val="center"/>
          </w:tcPr>
          <w:p w14:paraId="6A43CC2B" w14:textId="77777777" w:rsidR="002E12D5" w:rsidRDefault="00000000">
            <w:r>
              <w:rPr>
                <w:b/>
                <w:sz w:val="18"/>
              </w:rPr>
              <w:t>ID</w:t>
            </w:r>
          </w:p>
        </w:tc>
        <w:tc>
          <w:tcPr>
            <w:tcW w:w="8334" w:type="dxa"/>
            <w:shd w:val="clear" w:color="auto" w:fill="D9EAF7"/>
            <w:vAlign w:val="center"/>
          </w:tcPr>
          <w:p w14:paraId="45FC8CED" w14:textId="77777777" w:rsidR="002E12D5" w:rsidRDefault="00000000">
            <w:r>
              <w:rPr>
                <w:b/>
                <w:sz w:val="18"/>
              </w:rPr>
              <w:t>Krav</w:t>
            </w:r>
          </w:p>
        </w:tc>
      </w:tr>
      <w:tr w:rsidR="002E12D5" w14:paraId="7CE9E488" w14:textId="77777777">
        <w:trPr>
          <w:cantSplit/>
          <w:jc w:val="center"/>
        </w:trPr>
        <w:tc>
          <w:tcPr>
            <w:tcW w:w="1304" w:type="dxa"/>
          </w:tcPr>
          <w:p w14:paraId="01F4B7DC" w14:textId="77777777" w:rsidR="002E12D5" w:rsidRDefault="00000000">
            <w:r>
              <w:rPr>
                <w:sz w:val="18"/>
              </w:rPr>
              <w:t>K-054</w:t>
            </w:r>
          </w:p>
        </w:tc>
        <w:tc>
          <w:tcPr>
            <w:tcW w:w="8334" w:type="dxa"/>
          </w:tcPr>
          <w:p w14:paraId="243E164A" w14:textId="77777777" w:rsidR="002E12D5" w:rsidRDefault="00000000">
            <w:r w:rsidRPr="00E24300">
              <w:rPr>
                <w:sz w:val="18"/>
                <w:lang w:val="nb-NO"/>
              </w:rPr>
              <w:t xml:space="preserve">Leverandøren tilbyr dokumentert kapasitet for ekstern produksjonstjeneste. </w:t>
            </w:r>
            <w:r>
              <w:rPr>
                <w:sz w:val="18"/>
              </w:rPr>
              <w:t>Dokumenter normal kapasitet per uke for relevante merketyper.</w:t>
            </w:r>
          </w:p>
        </w:tc>
      </w:tr>
      <w:tr w:rsidR="002E12D5" w14:paraId="75A3ADF0" w14:textId="77777777">
        <w:trPr>
          <w:cantSplit/>
          <w:jc w:val="center"/>
        </w:trPr>
        <w:tc>
          <w:tcPr>
            <w:tcW w:w="1304" w:type="dxa"/>
          </w:tcPr>
          <w:p w14:paraId="33F12979" w14:textId="77777777" w:rsidR="002E12D5" w:rsidRDefault="00000000">
            <w:r>
              <w:rPr>
                <w:sz w:val="18"/>
              </w:rPr>
              <w:t>K-055</w:t>
            </w:r>
          </w:p>
        </w:tc>
        <w:tc>
          <w:tcPr>
            <w:tcW w:w="8334" w:type="dxa"/>
          </w:tcPr>
          <w:p w14:paraId="45D0C85F" w14:textId="77777777" w:rsidR="002E12D5" w:rsidRDefault="00000000">
            <w:r w:rsidRPr="00E24300">
              <w:rPr>
                <w:sz w:val="18"/>
                <w:lang w:val="nb-NO"/>
              </w:rPr>
              <w:t xml:space="preserve">Leverandøren tilbyr dokumenterte ledetider for ekstern produksjonstjeneste. </w:t>
            </w:r>
            <w:r>
              <w:rPr>
                <w:sz w:val="18"/>
              </w:rPr>
              <w:t>Dokumenter ledetid for relevante volum og merketyper.</w:t>
            </w:r>
          </w:p>
        </w:tc>
      </w:tr>
      <w:tr w:rsidR="002E12D5" w14:paraId="58FE86D2" w14:textId="77777777">
        <w:trPr>
          <w:cantSplit/>
          <w:jc w:val="center"/>
        </w:trPr>
        <w:tc>
          <w:tcPr>
            <w:tcW w:w="1304" w:type="dxa"/>
          </w:tcPr>
          <w:p w14:paraId="2354D0B1" w14:textId="77777777" w:rsidR="002E12D5" w:rsidRDefault="00000000">
            <w:r>
              <w:rPr>
                <w:sz w:val="18"/>
              </w:rPr>
              <w:t>K-056</w:t>
            </w:r>
          </w:p>
        </w:tc>
        <w:tc>
          <w:tcPr>
            <w:tcW w:w="8334" w:type="dxa"/>
          </w:tcPr>
          <w:p w14:paraId="07D6DD90" w14:textId="77777777" w:rsidR="002E12D5" w:rsidRDefault="00000000">
            <w:r w:rsidRPr="00E24300">
              <w:rPr>
                <w:sz w:val="18"/>
                <w:lang w:val="nb-NO"/>
              </w:rPr>
              <w:t xml:space="preserve">Leverandøren tilbyr skalering ved samtidige bestillinger fra flere helseforetak. </w:t>
            </w:r>
            <w:r>
              <w:rPr>
                <w:sz w:val="18"/>
              </w:rPr>
              <w:t>Dokumenter hvordan kapasitet prioriteres og håndteres.</w:t>
            </w:r>
          </w:p>
        </w:tc>
      </w:tr>
    </w:tbl>
    <w:p w14:paraId="37871841" w14:textId="77777777" w:rsidR="002E12D5" w:rsidRDefault="002E12D5"/>
    <w:p w14:paraId="54BA5A04" w14:textId="77777777" w:rsidR="002E12D5" w:rsidRPr="00E24300" w:rsidRDefault="00000000">
      <w:pPr>
        <w:pStyle w:val="Overskrift1"/>
        <w:rPr>
          <w:lang w:val="nb-NO"/>
        </w:rPr>
      </w:pPr>
      <w:r w:rsidRPr="00E24300">
        <w:rPr>
          <w:lang w:val="nb-NO"/>
        </w:rPr>
        <w:lastRenderedPageBreak/>
        <w:t>4. Krav til informasjonssikkerhet og sporbarhet ved ekstern produksjon</w:t>
      </w:r>
    </w:p>
    <w:p w14:paraId="0C1C3495" w14:textId="77777777" w:rsidR="002E12D5" w:rsidRDefault="00000000">
      <w:pPr>
        <w:pStyle w:val="Overskrift2"/>
      </w:pPr>
      <w:r>
        <w:t>4.1 Informasjonssikkerhet og sporbarhet</w:t>
      </w:r>
    </w:p>
    <w:tbl>
      <w:tblPr>
        <w:tblStyle w:val="Tabellrutenett"/>
        <w:tblW w:w="0" w:type="auto"/>
        <w:jc w:val="center"/>
        <w:tblLook w:val="04A0" w:firstRow="1" w:lastRow="0" w:firstColumn="1" w:lastColumn="0" w:noHBand="0" w:noVBand="1"/>
      </w:tblPr>
      <w:tblGrid>
        <w:gridCol w:w="1304"/>
        <w:gridCol w:w="8334"/>
      </w:tblGrid>
      <w:tr w:rsidR="002E12D5" w14:paraId="717D776D" w14:textId="77777777">
        <w:trPr>
          <w:cantSplit/>
          <w:tblHeader/>
          <w:jc w:val="center"/>
        </w:trPr>
        <w:tc>
          <w:tcPr>
            <w:tcW w:w="1304" w:type="dxa"/>
            <w:shd w:val="clear" w:color="auto" w:fill="D9EAF7"/>
            <w:vAlign w:val="center"/>
          </w:tcPr>
          <w:p w14:paraId="3119E589" w14:textId="77777777" w:rsidR="002E12D5" w:rsidRDefault="00000000">
            <w:r>
              <w:rPr>
                <w:b/>
                <w:sz w:val="18"/>
              </w:rPr>
              <w:t>ID</w:t>
            </w:r>
          </w:p>
        </w:tc>
        <w:tc>
          <w:tcPr>
            <w:tcW w:w="8334" w:type="dxa"/>
            <w:shd w:val="clear" w:color="auto" w:fill="D9EAF7"/>
            <w:vAlign w:val="center"/>
          </w:tcPr>
          <w:p w14:paraId="49879575" w14:textId="77777777" w:rsidR="002E12D5" w:rsidRDefault="00000000">
            <w:r>
              <w:rPr>
                <w:b/>
                <w:sz w:val="18"/>
              </w:rPr>
              <w:t>Krav</w:t>
            </w:r>
          </w:p>
        </w:tc>
      </w:tr>
      <w:tr w:rsidR="002E12D5" w14:paraId="71629C06" w14:textId="77777777">
        <w:trPr>
          <w:cantSplit/>
          <w:jc w:val="center"/>
        </w:trPr>
        <w:tc>
          <w:tcPr>
            <w:tcW w:w="1304" w:type="dxa"/>
          </w:tcPr>
          <w:p w14:paraId="755B8D33" w14:textId="77777777" w:rsidR="002E12D5" w:rsidRDefault="00000000">
            <w:r>
              <w:rPr>
                <w:sz w:val="18"/>
              </w:rPr>
              <w:t>K-057</w:t>
            </w:r>
          </w:p>
        </w:tc>
        <w:tc>
          <w:tcPr>
            <w:tcW w:w="8334" w:type="dxa"/>
          </w:tcPr>
          <w:p w14:paraId="5444E06D" w14:textId="77777777" w:rsidR="002E12D5" w:rsidRDefault="00000000">
            <w:r w:rsidRPr="00E24300">
              <w:rPr>
                <w:sz w:val="18"/>
                <w:lang w:val="nb-NO"/>
              </w:rPr>
              <w:t xml:space="preserve">Leverandøren tilbyr tilgangsstyring som begrenser tilgang til produksjonsgrunnlag til autorisert personell med tjenstlig behov. </w:t>
            </w:r>
            <w:r>
              <w:rPr>
                <w:sz w:val="18"/>
              </w:rPr>
              <w:t>Dokumenter tilgangsstyringsmodell.</w:t>
            </w:r>
          </w:p>
        </w:tc>
      </w:tr>
      <w:tr w:rsidR="002E12D5" w14:paraId="3093EAAC" w14:textId="77777777">
        <w:trPr>
          <w:cantSplit/>
          <w:jc w:val="center"/>
        </w:trPr>
        <w:tc>
          <w:tcPr>
            <w:tcW w:w="1304" w:type="dxa"/>
          </w:tcPr>
          <w:p w14:paraId="6F0877A1" w14:textId="77777777" w:rsidR="002E12D5" w:rsidRDefault="00000000">
            <w:r>
              <w:rPr>
                <w:sz w:val="18"/>
              </w:rPr>
              <w:t>K-058</w:t>
            </w:r>
          </w:p>
        </w:tc>
        <w:tc>
          <w:tcPr>
            <w:tcW w:w="8334" w:type="dxa"/>
          </w:tcPr>
          <w:p w14:paraId="32E25998" w14:textId="77777777" w:rsidR="002E12D5" w:rsidRDefault="00000000">
            <w:r w:rsidRPr="00E24300">
              <w:rPr>
                <w:sz w:val="18"/>
                <w:lang w:val="nb-NO"/>
              </w:rPr>
              <w:t xml:space="preserve">Leverandøren tilbyr sikker overføring av produksjonsgrunnlag. </w:t>
            </w:r>
            <w:r>
              <w:rPr>
                <w:sz w:val="18"/>
              </w:rPr>
              <w:t>Dokumenter støttede overføringsmekanismer.</w:t>
            </w:r>
          </w:p>
        </w:tc>
      </w:tr>
      <w:tr w:rsidR="002E12D5" w:rsidRPr="006C7174" w14:paraId="6E5A2312" w14:textId="77777777">
        <w:trPr>
          <w:cantSplit/>
          <w:jc w:val="center"/>
        </w:trPr>
        <w:tc>
          <w:tcPr>
            <w:tcW w:w="1304" w:type="dxa"/>
          </w:tcPr>
          <w:p w14:paraId="359E82C8" w14:textId="77777777" w:rsidR="002E12D5" w:rsidRDefault="00000000">
            <w:r>
              <w:rPr>
                <w:sz w:val="18"/>
              </w:rPr>
              <w:t>K-059</w:t>
            </w:r>
          </w:p>
        </w:tc>
        <w:tc>
          <w:tcPr>
            <w:tcW w:w="8334" w:type="dxa"/>
          </w:tcPr>
          <w:p w14:paraId="1D0BF246" w14:textId="77777777" w:rsidR="002E12D5" w:rsidRPr="00E24300" w:rsidRDefault="00000000">
            <w:pPr>
              <w:rPr>
                <w:lang w:val="nb-NO"/>
              </w:rPr>
            </w:pPr>
            <w:r w:rsidRPr="00E24300">
              <w:rPr>
                <w:sz w:val="18"/>
                <w:lang w:val="nb-NO"/>
              </w:rPr>
              <w:t>Leverandøren tilbyr sikker lagring av produksjonsgrunnlag. Dokumenter lagringssted, kryptering og tilgangsstyring.</w:t>
            </w:r>
          </w:p>
        </w:tc>
      </w:tr>
      <w:tr w:rsidR="002E12D5" w14:paraId="57AE081A" w14:textId="77777777">
        <w:trPr>
          <w:cantSplit/>
          <w:jc w:val="center"/>
        </w:trPr>
        <w:tc>
          <w:tcPr>
            <w:tcW w:w="1304" w:type="dxa"/>
          </w:tcPr>
          <w:p w14:paraId="130059DC" w14:textId="77777777" w:rsidR="002E12D5" w:rsidRDefault="00000000">
            <w:r>
              <w:rPr>
                <w:sz w:val="18"/>
              </w:rPr>
              <w:t>K-060</w:t>
            </w:r>
          </w:p>
        </w:tc>
        <w:tc>
          <w:tcPr>
            <w:tcW w:w="8334" w:type="dxa"/>
          </w:tcPr>
          <w:p w14:paraId="0F840B31" w14:textId="77777777" w:rsidR="002E12D5" w:rsidRDefault="00000000">
            <w:r w:rsidRPr="00E24300">
              <w:rPr>
                <w:sz w:val="18"/>
                <w:lang w:val="nb-NO"/>
              </w:rPr>
              <w:t xml:space="preserve">Leverandøren tilbyr sletting, tilbakelevering eller destruksjon av produksjonsgrunnlag etter gjennomført produksjon. </w:t>
            </w:r>
            <w:r>
              <w:rPr>
                <w:sz w:val="18"/>
              </w:rPr>
              <w:t>Dokumenter prosess og dokumentasjon for sletting/destruksjon.</w:t>
            </w:r>
          </w:p>
        </w:tc>
      </w:tr>
      <w:tr w:rsidR="002E12D5" w14:paraId="717AD11B" w14:textId="77777777">
        <w:trPr>
          <w:cantSplit/>
          <w:jc w:val="center"/>
        </w:trPr>
        <w:tc>
          <w:tcPr>
            <w:tcW w:w="1304" w:type="dxa"/>
          </w:tcPr>
          <w:p w14:paraId="4A79BB37" w14:textId="77777777" w:rsidR="002E12D5" w:rsidRDefault="00000000">
            <w:r>
              <w:rPr>
                <w:sz w:val="18"/>
              </w:rPr>
              <w:t>K-061</w:t>
            </w:r>
          </w:p>
        </w:tc>
        <w:tc>
          <w:tcPr>
            <w:tcW w:w="8334" w:type="dxa"/>
          </w:tcPr>
          <w:p w14:paraId="3B100ACB" w14:textId="77777777" w:rsidR="002E12D5" w:rsidRDefault="00000000">
            <w:r w:rsidRPr="00E24300">
              <w:rPr>
                <w:sz w:val="18"/>
                <w:lang w:val="nb-NO"/>
              </w:rPr>
              <w:t xml:space="preserve">Leverandøren tilbyr at produksjonsgrunnlag ikke deles med underleverandør uten avtale med oppdragsgiver. </w:t>
            </w:r>
            <w:r>
              <w:rPr>
                <w:sz w:val="18"/>
              </w:rPr>
              <w:t>Dokumenter bruk av eventuelle underleverandører.</w:t>
            </w:r>
          </w:p>
        </w:tc>
      </w:tr>
    </w:tbl>
    <w:p w14:paraId="0FB4DDF7" w14:textId="77777777" w:rsidR="002E12D5" w:rsidRDefault="002E12D5"/>
    <w:p w14:paraId="28B4089A" w14:textId="77777777" w:rsidR="002E12D5" w:rsidRPr="00E24300" w:rsidRDefault="00000000">
      <w:pPr>
        <w:pStyle w:val="Overskrift1"/>
        <w:rPr>
          <w:lang w:val="nb-NO"/>
        </w:rPr>
      </w:pPr>
      <w:r w:rsidRPr="00E24300">
        <w:rPr>
          <w:lang w:val="nb-NO"/>
        </w:rPr>
        <w:t>5. Krav til dokumentasjon, opplæring, support og vedlikehold</w:t>
      </w:r>
    </w:p>
    <w:p w14:paraId="1DBAB472" w14:textId="77777777" w:rsidR="002E12D5" w:rsidRDefault="00000000">
      <w:pPr>
        <w:pStyle w:val="Overskrift2"/>
      </w:pPr>
      <w:r>
        <w:t>5.1 Dokumentasjon, opplæring, support og vedlikehold</w:t>
      </w:r>
    </w:p>
    <w:tbl>
      <w:tblPr>
        <w:tblStyle w:val="Tabellrutenett"/>
        <w:tblW w:w="0" w:type="auto"/>
        <w:jc w:val="center"/>
        <w:tblLook w:val="04A0" w:firstRow="1" w:lastRow="0" w:firstColumn="1" w:lastColumn="0" w:noHBand="0" w:noVBand="1"/>
      </w:tblPr>
      <w:tblGrid>
        <w:gridCol w:w="1304"/>
        <w:gridCol w:w="8334"/>
      </w:tblGrid>
      <w:tr w:rsidR="002E12D5" w14:paraId="46DC064B" w14:textId="77777777">
        <w:trPr>
          <w:cantSplit/>
          <w:tblHeader/>
          <w:jc w:val="center"/>
        </w:trPr>
        <w:tc>
          <w:tcPr>
            <w:tcW w:w="1304" w:type="dxa"/>
            <w:shd w:val="clear" w:color="auto" w:fill="D9EAF7"/>
            <w:vAlign w:val="center"/>
          </w:tcPr>
          <w:p w14:paraId="1EA92B3E" w14:textId="77777777" w:rsidR="002E12D5" w:rsidRDefault="00000000">
            <w:r>
              <w:rPr>
                <w:b/>
                <w:sz w:val="18"/>
              </w:rPr>
              <w:t>ID</w:t>
            </w:r>
          </w:p>
        </w:tc>
        <w:tc>
          <w:tcPr>
            <w:tcW w:w="8334" w:type="dxa"/>
            <w:shd w:val="clear" w:color="auto" w:fill="D9EAF7"/>
            <w:vAlign w:val="center"/>
          </w:tcPr>
          <w:p w14:paraId="5AECBB58" w14:textId="77777777" w:rsidR="002E12D5" w:rsidRDefault="00000000">
            <w:r>
              <w:rPr>
                <w:b/>
                <w:sz w:val="18"/>
              </w:rPr>
              <w:t>Krav</w:t>
            </w:r>
          </w:p>
        </w:tc>
      </w:tr>
      <w:tr w:rsidR="002E12D5" w:rsidRPr="006C7174" w14:paraId="2B203425" w14:textId="77777777">
        <w:trPr>
          <w:cantSplit/>
          <w:jc w:val="center"/>
        </w:trPr>
        <w:tc>
          <w:tcPr>
            <w:tcW w:w="1304" w:type="dxa"/>
          </w:tcPr>
          <w:p w14:paraId="01EA5799" w14:textId="77777777" w:rsidR="002E12D5" w:rsidRDefault="00000000">
            <w:r>
              <w:rPr>
                <w:sz w:val="18"/>
              </w:rPr>
              <w:t>K-062</w:t>
            </w:r>
          </w:p>
        </w:tc>
        <w:tc>
          <w:tcPr>
            <w:tcW w:w="8334" w:type="dxa"/>
          </w:tcPr>
          <w:p w14:paraId="162F2EB9" w14:textId="77777777" w:rsidR="002E12D5" w:rsidRPr="00E24300" w:rsidRDefault="00000000">
            <w:pPr>
              <w:rPr>
                <w:lang w:val="nb-NO"/>
              </w:rPr>
            </w:pPr>
            <w:r w:rsidRPr="00E24300">
              <w:rPr>
                <w:sz w:val="18"/>
                <w:lang w:val="nb-NO"/>
              </w:rPr>
              <w:t>Leverandøren tilbyr dokumentasjon av produkter og tjenester som inngår i leveransen.</w:t>
            </w:r>
          </w:p>
        </w:tc>
      </w:tr>
      <w:tr w:rsidR="002E12D5" w:rsidRPr="006C7174" w14:paraId="52099CB2" w14:textId="77777777">
        <w:trPr>
          <w:cantSplit/>
          <w:jc w:val="center"/>
        </w:trPr>
        <w:tc>
          <w:tcPr>
            <w:tcW w:w="1304" w:type="dxa"/>
          </w:tcPr>
          <w:p w14:paraId="0D7D3E1F" w14:textId="77777777" w:rsidR="002E12D5" w:rsidRDefault="00000000">
            <w:r>
              <w:rPr>
                <w:sz w:val="18"/>
              </w:rPr>
              <w:t>K-063</w:t>
            </w:r>
          </w:p>
        </w:tc>
        <w:tc>
          <w:tcPr>
            <w:tcW w:w="8334" w:type="dxa"/>
          </w:tcPr>
          <w:p w14:paraId="18C4D41A" w14:textId="77777777" w:rsidR="002E12D5" w:rsidRPr="00E24300" w:rsidRDefault="00000000">
            <w:pPr>
              <w:rPr>
                <w:lang w:val="nb-NO"/>
              </w:rPr>
            </w:pPr>
            <w:r w:rsidRPr="00E24300">
              <w:rPr>
                <w:sz w:val="18"/>
                <w:lang w:val="nb-NO"/>
              </w:rPr>
              <w:t>Leverandøren tilbyr dokumentasjon av godkjente merketyper.</w:t>
            </w:r>
          </w:p>
        </w:tc>
      </w:tr>
      <w:tr w:rsidR="002E12D5" w:rsidRPr="006C7174" w14:paraId="4F94BB9A" w14:textId="77777777">
        <w:trPr>
          <w:cantSplit/>
          <w:jc w:val="center"/>
        </w:trPr>
        <w:tc>
          <w:tcPr>
            <w:tcW w:w="1304" w:type="dxa"/>
          </w:tcPr>
          <w:p w14:paraId="55CD3BCB" w14:textId="77777777" w:rsidR="002E12D5" w:rsidRDefault="00000000">
            <w:r>
              <w:rPr>
                <w:sz w:val="18"/>
              </w:rPr>
              <w:t>K-064</w:t>
            </w:r>
          </w:p>
        </w:tc>
        <w:tc>
          <w:tcPr>
            <w:tcW w:w="8334" w:type="dxa"/>
          </w:tcPr>
          <w:p w14:paraId="3D7BC080" w14:textId="77777777" w:rsidR="002E12D5" w:rsidRPr="00E24300" w:rsidRDefault="00000000">
            <w:pPr>
              <w:rPr>
                <w:lang w:val="nb-NO"/>
              </w:rPr>
            </w:pPr>
            <w:r w:rsidRPr="00E24300">
              <w:rPr>
                <w:sz w:val="18"/>
                <w:lang w:val="nb-NO"/>
              </w:rPr>
              <w:t>Leverandøren tilbyr dokumentasjon av produksjonsgrunnlag som kreves for hver merketype.</w:t>
            </w:r>
          </w:p>
        </w:tc>
      </w:tr>
      <w:tr w:rsidR="002E12D5" w:rsidRPr="006C7174" w14:paraId="23A0DAD5" w14:textId="77777777">
        <w:trPr>
          <w:cantSplit/>
          <w:jc w:val="center"/>
        </w:trPr>
        <w:tc>
          <w:tcPr>
            <w:tcW w:w="1304" w:type="dxa"/>
          </w:tcPr>
          <w:p w14:paraId="17EDD944" w14:textId="77777777" w:rsidR="002E12D5" w:rsidRDefault="00000000">
            <w:r>
              <w:rPr>
                <w:sz w:val="18"/>
              </w:rPr>
              <w:t>K-065</w:t>
            </w:r>
          </w:p>
        </w:tc>
        <w:tc>
          <w:tcPr>
            <w:tcW w:w="8334" w:type="dxa"/>
          </w:tcPr>
          <w:p w14:paraId="1AB4C2C6" w14:textId="77777777" w:rsidR="002E12D5" w:rsidRPr="00E24300" w:rsidRDefault="00000000">
            <w:pPr>
              <w:rPr>
                <w:lang w:val="nb-NO"/>
              </w:rPr>
            </w:pPr>
            <w:r w:rsidRPr="00E24300">
              <w:rPr>
                <w:sz w:val="18"/>
                <w:lang w:val="nb-NO"/>
              </w:rPr>
              <w:t>Leverandøren tilbyr opplæring i bruk av produkter for lokal produksjon.</w:t>
            </w:r>
          </w:p>
        </w:tc>
      </w:tr>
      <w:tr w:rsidR="002E12D5" w:rsidRPr="006C7174" w14:paraId="018CAE7D" w14:textId="77777777">
        <w:trPr>
          <w:cantSplit/>
          <w:jc w:val="center"/>
        </w:trPr>
        <w:tc>
          <w:tcPr>
            <w:tcW w:w="1304" w:type="dxa"/>
          </w:tcPr>
          <w:p w14:paraId="6CF7D9FE" w14:textId="77777777" w:rsidR="002E12D5" w:rsidRDefault="00000000">
            <w:r>
              <w:rPr>
                <w:sz w:val="18"/>
              </w:rPr>
              <w:t>K-066</w:t>
            </w:r>
          </w:p>
        </w:tc>
        <w:tc>
          <w:tcPr>
            <w:tcW w:w="8334" w:type="dxa"/>
          </w:tcPr>
          <w:p w14:paraId="7B72E373" w14:textId="77777777" w:rsidR="002E12D5" w:rsidRPr="00E24300" w:rsidRDefault="00000000">
            <w:pPr>
              <w:rPr>
                <w:lang w:val="nb-NO"/>
              </w:rPr>
            </w:pPr>
            <w:r w:rsidRPr="00E24300">
              <w:rPr>
                <w:sz w:val="18"/>
                <w:lang w:val="nb-NO"/>
              </w:rPr>
              <w:t>Leverandøren tilbyr support for produkter og tjenester omfattet av avtalen.</w:t>
            </w:r>
          </w:p>
        </w:tc>
      </w:tr>
      <w:tr w:rsidR="002E12D5" w:rsidRPr="006C7174" w14:paraId="3B057BBB" w14:textId="77777777">
        <w:trPr>
          <w:cantSplit/>
          <w:jc w:val="center"/>
        </w:trPr>
        <w:tc>
          <w:tcPr>
            <w:tcW w:w="1304" w:type="dxa"/>
          </w:tcPr>
          <w:p w14:paraId="0D0EA0B1" w14:textId="77777777" w:rsidR="002E12D5" w:rsidRDefault="00000000">
            <w:r>
              <w:rPr>
                <w:sz w:val="18"/>
              </w:rPr>
              <w:t>K-067</w:t>
            </w:r>
          </w:p>
        </w:tc>
        <w:tc>
          <w:tcPr>
            <w:tcW w:w="8334" w:type="dxa"/>
          </w:tcPr>
          <w:p w14:paraId="05377162" w14:textId="77777777" w:rsidR="002E12D5" w:rsidRPr="00E24300" w:rsidRDefault="00000000">
            <w:pPr>
              <w:rPr>
                <w:lang w:val="nb-NO"/>
              </w:rPr>
            </w:pPr>
            <w:r w:rsidRPr="00E24300">
              <w:rPr>
                <w:sz w:val="18"/>
                <w:lang w:val="nb-NO"/>
              </w:rPr>
              <w:t>Leverandøren tilbyr service og vedlikehold av produkter for lokal produksjon.</w:t>
            </w:r>
          </w:p>
        </w:tc>
      </w:tr>
      <w:tr w:rsidR="002E12D5" w:rsidRPr="006C7174" w14:paraId="4E2D5396" w14:textId="77777777">
        <w:trPr>
          <w:cantSplit/>
          <w:jc w:val="center"/>
        </w:trPr>
        <w:tc>
          <w:tcPr>
            <w:tcW w:w="1304" w:type="dxa"/>
          </w:tcPr>
          <w:p w14:paraId="5C687CD3" w14:textId="77777777" w:rsidR="002E12D5" w:rsidRDefault="00000000">
            <w:r>
              <w:rPr>
                <w:sz w:val="18"/>
              </w:rPr>
              <w:t>K-068</w:t>
            </w:r>
          </w:p>
        </w:tc>
        <w:tc>
          <w:tcPr>
            <w:tcW w:w="8334" w:type="dxa"/>
          </w:tcPr>
          <w:p w14:paraId="2F89A28A" w14:textId="77777777" w:rsidR="002E12D5" w:rsidRPr="00E24300" w:rsidRDefault="00000000">
            <w:pPr>
              <w:rPr>
                <w:lang w:val="nb-NO"/>
              </w:rPr>
            </w:pPr>
            <w:r w:rsidRPr="00E24300">
              <w:rPr>
                <w:sz w:val="18"/>
                <w:lang w:val="nb-NO"/>
              </w:rPr>
              <w:t>Leverandøren tilbyr oppdatering av programvare og integrasjonskomponenter som inngår i lokal produksjon.</w:t>
            </w:r>
          </w:p>
        </w:tc>
      </w:tr>
      <w:tr w:rsidR="002E12D5" w:rsidRPr="006C7174" w14:paraId="44998688" w14:textId="77777777">
        <w:trPr>
          <w:cantSplit/>
          <w:jc w:val="center"/>
        </w:trPr>
        <w:tc>
          <w:tcPr>
            <w:tcW w:w="1304" w:type="dxa"/>
          </w:tcPr>
          <w:p w14:paraId="3BEC77F6" w14:textId="77777777" w:rsidR="002E12D5" w:rsidRDefault="00000000">
            <w:r>
              <w:rPr>
                <w:sz w:val="18"/>
              </w:rPr>
              <w:t>K-069</w:t>
            </w:r>
          </w:p>
        </w:tc>
        <w:tc>
          <w:tcPr>
            <w:tcW w:w="8334" w:type="dxa"/>
          </w:tcPr>
          <w:p w14:paraId="79C2E35E" w14:textId="77777777" w:rsidR="002E12D5" w:rsidRPr="00E24300" w:rsidRDefault="00000000">
            <w:pPr>
              <w:rPr>
                <w:lang w:val="nb-NO"/>
              </w:rPr>
            </w:pPr>
            <w:r w:rsidRPr="00E24300">
              <w:rPr>
                <w:sz w:val="18"/>
                <w:lang w:val="nb-NO"/>
              </w:rPr>
              <w:t>Leverandøren tilbyr varsel om endringer som kan påvirke produksjon av merker, merketyper, produksjonsgrunnlag eller verifikasjon.</w:t>
            </w:r>
          </w:p>
        </w:tc>
      </w:tr>
    </w:tbl>
    <w:p w14:paraId="50CAF323" w14:textId="77777777" w:rsidR="002E12D5" w:rsidRPr="00E24300" w:rsidRDefault="002E12D5">
      <w:pPr>
        <w:rPr>
          <w:lang w:val="nb-NO"/>
        </w:rPr>
      </w:pPr>
    </w:p>
    <w:sectPr w:rsidR="002E12D5" w:rsidRPr="00E24300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merertliste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merertliste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ktliste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ktlist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29076606">
    <w:abstractNumId w:val="8"/>
  </w:num>
  <w:num w:numId="2" w16cid:durableId="1873765567">
    <w:abstractNumId w:val="6"/>
  </w:num>
  <w:num w:numId="3" w16cid:durableId="1877113212">
    <w:abstractNumId w:val="5"/>
  </w:num>
  <w:num w:numId="4" w16cid:durableId="1732923715">
    <w:abstractNumId w:val="4"/>
  </w:num>
  <w:num w:numId="5" w16cid:durableId="32271613">
    <w:abstractNumId w:val="7"/>
  </w:num>
  <w:num w:numId="6" w16cid:durableId="1353805507">
    <w:abstractNumId w:val="3"/>
  </w:num>
  <w:num w:numId="7" w16cid:durableId="618071255">
    <w:abstractNumId w:val="2"/>
  </w:num>
  <w:num w:numId="8" w16cid:durableId="1868172725">
    <w:abstractNumId w:val="1"/>
  </w:num>
  <w:num w:numId="9" w16cid:durableId="1377312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61D19"/>
    <w:rsid w:val="0015074B"/>
    <w:rsid w:val="0029639D"/>
    <w:rsid w:val="002E12D5"/>
    <w:rsid w:val="002F03C5"/>
    <w:rsid w:val="00326F90"/>
    <w:rsid w:val="004F40A7"/>
    <w:rsid w:val="006C7174"/>
    <w:rsid w:val="0094533E"/>
    <w:rsid w:val="00AA1D8D"/>
    <w:rsid w:val="00AA75F4"/>
    <w:rsid w:val="00B47730"/>
    <w:rsid w:val="00CB0664"/>
    <w:rsid w:val="00E24300"/>
    <w:rsid w:val="00FC693F"/>
    <w:rsid w:val="0A66DE94"/>
    <w:rsid w:val="0AFFF7DB"/>
    <w:rsid w:val="0E37379C"/>
    <w:rsid w:val="2424741E"/>
    <w:rsid w:val="3392F981"/>
    <w:rsid w:val="501BD8C7"/>
    <w:rsid w:val="5AFD5641"/>
    <w:rsid w:val="66ED33BB"/>
    <w:rsid w:val="72715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2420D7"/>
  <w14:defaultImageDpi w14:val="300"/>
  <w15:docId w15:val="{BE830148-8EC5-4676-AF48-7BAB05655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eastAsia="Arial" w:hAnsi="Arial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618BF"/>
  </w:style>
  <w:style w:type="paragraph" w:styleId="Bunntekst">
    <w:name w:val="footer"/>
    <w:basedOn w:val="Normal"/>
    <w:link w:val="Bunn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618BF"/>
  </w:style>
  <w:style w:type="paragraph" w:styleId="Ingenmellomrom">
    <w:name w:val="No Spacing"/>
    <w:uiPriority w:val="1"/>
    <w:qFormat/>
    <w:rsid w:val="00FC693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tel">
    <w:name w:val="Title"/>
    <w:basedOn w:val="Normal"/>
    <w:next w:val="Normal"/>
    <w:link w:val="TittelTeg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avsnitt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unhideWhenUsed/>
    <w:rsid w:val="00AA1D8D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rsid w:val="00AA1D8D"/>
  </w:style>
  <w:style w:type="paragraph" w:styleId="Brdtekst2">
    <w:name w:val="Body Text 2"/>
    <w:basedOn w:val="Normal"/>
    <w:link w:val="Brdtekst2Tegn"/>
    <w:uiPriority w:val="99"/>
    <w:unhideWhenUsed/>
    <w:rsid w:val="00AA1D8D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AA1D8D"/>
  </w:style>
  <w:style w:type="paragraph" w:styleId="Brdtekst3">
    <w:name w:val="Body Text 3"/>
    <w:basedOn w:val="Normal"/>
    <w:link w:val="Brdtekst3Teg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Punktliste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Punktliste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Punktliste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merertliste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merertliste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merertliste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-forts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-forts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-forts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tekst">
    <w:name w:val="macro"/>
    <w:link w:val="MakrotekstTeg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rsid w:val="0029639D"/>
    <w:rPr>
      <w:rFonts w:ascii="Courier" w:hAnsi="Courier"/>
      <w:sz w:val="20"/>
      <w:szCs w:val="20"/>
    </w:rPr>
  </w:style>
  <w:style w:type="paragraph" w:styleId="Sitat">
    <w:name w:val="Quote"/>
    <w:basedOn w:val="Normal"/>
    <w:next w:val="Normal"/>
    <w:link w:val="SitatTegn"/>
    <w:uiPriority w:val="29"/>
    <w:qFormat/>
    <w:rsid w:val="00FC693F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C693F"/>
    <w:rPr>
      <w:i/>
      <w:iCs/>
      <w:color w:val="000000" w:themeColor="text1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erk">
    <w:name w:val="Strong"/>
    <w:basedOn w:val="Standardskriftforavsnitt"/>
    <w:uiPriority w:val="22"/>
    <w:qFormat/>
    <w:rsid w:val="00FC693F"/>
    <w:rPr>
      <w:b/>
      <w:bCs/>
    </w:rPr>
  </w:style>
  <w:style w:type="character" w:styleId="Utheving">
    <w:name w:val="Emphasis"/>
    <w:basedOn w:val="Standardskriftforavsnitt"/>
    <w:uiPriority w:val="20"/>
    <w:qFormat/>
    <w:rsid w:val="00FC693F"/>
    <w:rPr>
      <w:i/>
      <w:i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C693F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C693F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C693F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C693F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C693F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C693F"/>
    <w:pPr>
      <w:outlineLvl w:val="9"/>
    </w:pPr>
  </w:style>
  <w:style w:type="table" w:styleId="Tabellrutenett">
    <w:name w:val="Table Grid"/>
    <w:basedOn w:val="Vanligtabel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legging">
    <w:name w:val="Light Shading"/>
    <w:basedOn w:val="Vanligtabel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liste">
    <w:name w:val="Light List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ystrutenett">
    <w:name w:val="Light Grid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ddelsskyggelegging1">
    <w:name w:val="Medium Shading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liste1">
    <w:name w:val="Medium Lis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ddelsliste2">
    <w:name w:val="Medium Lis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ddelsrutenett2">
    <w:name w:val="Medium Grid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rkliste">
    <w:name w:val="Dark List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uthevingsfarge2">
    <w:name w:val="Dark List Accent 2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uthevingsfarge3">
    <w:name w:val="Dark List Accent 3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uthevingsfarge4">
    <w:name w:val="Dark List Accent 4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uthevingsfarge5">
    <w:name w:val="Dark List Accent 5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gerikskyggelegging">
    <w:name w:val="Colorful Shading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liste">
    <w:name w:val="Colorful List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geriktrutenett">
    <w:name w:val="Colorful Grid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Merknadstekst">
    <w:name w:val="annotation text"/>
    <w:basedOn w:val="Normal"/>
    <w:link w:val="MerknadstekstTegn"/>
    <w:uiPriority w:val="99"/>
    <w:semiHidden/>
    <w:unhideWhenUsed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Pr>
      <w:rFonts w:ascii="Arial" w:eastAsia="Arial" w:hAnsi="Arial"/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65A3F77066A64584E6A27D3625DE83" ma:contentTypeVersion="3" ma:contentTypeDescription="Opprett et nytt dokument." ma:contentTypeScope="" ma:versionID="c7563bdb8ea344fb54bf1290eae43af6">
  <xsd:schema xmlns:xsd="http://www.w3.org/2001/XMLSchema" xmlns:xs="http://www.w3.org/2001/XMLSchema" xmlns:p="http://schemas.microsoft.com/office/2006/metadata/properties" xmlns:ns2="7052a243-c239-41e2-81ca-008402d0c5ca" targetNamespace="http://schemas.microsoft.com/office/2006/metadata/properties" ma:root="true" ma:fieldsID="589765700c27516d3d74d3253b15299f" ns2:_="">
    <xsd:import namespace="7052a243-c239-41e2-81ca-008402d0c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52a243-c239-41e2-81ca-008402d0c5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3CA1D7-BBCD-4E88-945F-78AC500AEC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A90690-A560-4FA5-AD7D-67B776217C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8AF47A-0761-4708-90D9-6B8133950E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52a243-c239-41e2-81ca-008402d0c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1539</Words>
  <Characters>8162</Characters>
  <Application>Microsoft Office Word</Application>
  <DocSecurity>0</DocSecurity>
  <Lines>68</Lines>
  <Paragraphs>19</Paragraphs>
  <ScaleCrop>false</ScaleCrop>
  <Manager/>
  <Company/>
  <LinksUpToDate>false</LinksUpToDate>
  <CharactersWithSpaces>9682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Tanja Jaglicic</cp:lastModifiedBy>
  <cp:revision>9</cp:revision>
  <dcterms:created xsi:type="dcterms:W3CDTF">2013-12-23T23:15:00Z</dcterms:created>
  <dcterms:modified xsi:type="dcterms:W3CDTF">2026-09-04T09:07:00Z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HICategory">
    <vt:lpwstr/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SHIBusinessUnit">
    <vt:lpwstr/>
  </property>
  <property fmtid="{D5CDD505-2E9C-101B-9397-08002B2CF9AE}" pid="5" name="eddf1c2c1da842e2bc8d48adb607c365">
    <vt:lpwstr/>
  </property>
  <property fmtid="{D5CDD505-2E9C-101B-9397-08002B2CF9AE}" pid="6" name="ContentTypeId">
    <vt:lpwstr>0x0101001B65A3F77066A64584E6A27D3625DE83</vt:lpwstr>
  </property>
  <property fmtid="{D5CDD505-2E9C-101B-9397-08002B2CF9AE}" pid="7" name="mb0d347ee0664214bffb1328b3228b3b">
    <vt:lpwstr/>
  </property>
  <property fmtid="{D5CDD505-2E9C-101B-9397-08002B2CF9AE}" pid="8" name="lda629c15bae4e91aa6c7e8cbbdfc8b6">
    <vt:lpwstr/>
  </property>
  <property fmtid="{D5CDD505-2E9C-101B-9397-08002B2CF9AE}" pid="9" name="SHIArchiveKey">
    <vt:lpwstr/>
  </property>
  <property fmtid="{D5CDD505-2E9C-101B-9397-08002B2CF9AE}" pid="10" name="f692c5fbbf584dd1b4cdb2fc07ec6741">
    <vt:lpwstr/>
  </property>
  <property fmtid="{D5CDD505-2E9C-101B-9397-08002B2CF9AE}" pid="11" name="SHIBusinessFunction">
    <vt:lpwstr/>
  </property>
  <property fmtid="{D5CDD505-2E9C-101B-9397-08002B2CF9AE}" pid="12" name="SHIJournalType">
    <vt:lpwstr/>
  </property>
  <property fmtid="{D5CDD505-2E9C-101B-9397-08002B2CF9AE}" pid="13" name="cd34d7d8f9d8445ca63dd03b5376680a">
    <vt:lpwstr/>
  </property>
  <property fmtid="{D5CDD505-2E9C-101B-9397-08002B2CF9AE}" pid="14" name="TaxCatchAll">
    <vt:lpwstr>1;#Kladd|b4b6a614-00e1-4169-90bb-f9dbedae6a98</vt:lpwstr>
  </property>
  <property fmtid="{D5CDD505-2E9C-101B-9397-08002B2CF9AE}" pid="15" name="SHIStatus">
    <vt:lpwstr>1;#Kladd|b4b6a614-00e1-4169-90bb-f9dbedae6a98</vt:lpwstr>
  </property>
</Properties>
</file>