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35218" w14:textId="77777777" w:rsidR="00D27DC7" w:rsidRPr="00B07916" w:rsidRDefault="00D814B3">
      <w:pPr>
        <w:pStyle w:val="Tittel"/>
        <w:rPr>
          <w:lang w:val="nn-NO"/>
        </w:rPr>
      </w:pPr>
      <w:r w:rsidRPr="00B07916">
        <w:rPr>
          <w:lang w:val="nn-NO"/>
        </w:rPr>
        <w:t>Bilag 3 – Samhandlingsavtale – krokbil</w:t>
      </w:r>
    </w:p>
    <w:p w14:paraId="4BC14240" w14:textId="77777777" w:rsidR="00D27DC7" w:rsidRPr="00B07916" w:rsidRDefault="00D814B3">
      <w:pPr>
        <w:pStyle w:val="SIMASNote"/>
        <w:rPr>
          <w:lang w:val="nn-NO"/>
        </w:rPr>
      </w:pPr>
      <w:r w:rsidRPr="00B07916">
        <w:rPr>
          <w:lang w:val="nn-NO"/>
        </w:rPr>
        <w:t>Samhandling, møteplan, roller og avklaringsrutinar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553"/>
        <w:gridCol w:w="2553"/>
        <w:gridCol w:w="2554"/>
        <w:gridCol w:w="2554"/>
      </w:tblGrid>
      <w:tr w:rsidR="00D27DC7" w:rsidRPr="00B07916" w14:paraId="39C8F9B2" w14:textId="77777777" w:rsidTr="000D0DCA">
        <w:trPr>
          <w:jc w:val="center"/>
        </w:trPr>
        <w:tc>
          <w:tcPr>
            <w:tcW w:w="2553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2F5E2E"/>
            <w:vAlign w:val="center"/>
          </w:tcPr>
          <w:p w14:paraId="075A2E1A" w14:textId="77777777" w:rsidR="00D27DC7" w:rsidRPr="00B07916" w:rsidRDefault="00D814B3">
            <w:pPr>
              <w:rPr>
                <w:lang w:val="nn-NO"/>
              </w:rPr>
            </w:pPr>
            <w:r w:rsidRPr="00B07916">
              <w:rPr>
                <w:b/>
                <w:color w:val="FFFFFF"/>
                <w:sz w:val="18"/>
                <w:lang w:val="nn-NO"/>
              </w:rPr>
              <w:t>Revisjon</w:t>
            </w:r>
          </w:p>
        </w:tc>
        <w:tc>
          <w:tcPr>
            <w:tcW w:w="2553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FF2CC"/>
            <w:vAlign w:val="center"/>
          </w:tcPr>
          <w:p w14:paraId="29A75C09" w14:textId="7A95C3B4" w:rsidR="00D27DC7" w:rsidRPr="00B07916" w:rsidRDefault="00E95BE8">
            <w:pPr>
              <w:rPr>
                <w:lang w:val="nn-NO"/>
              </w:rPr>
            </w:pPr>
            <w:r w:rsidRPr="00812668">
              <w:rPr>
                <w:sz w:val="18"/>
                <w:lang w:val="nn-NO"/>
              </w:rPr>
              <w:t>A</w:t>
            </w:r>
            <w:r>
              <w:rPr>
                <w:sz w:val="18"/>
                <w:lang w:val="nn-NO"/>
              </w:rPr>
              <w:t xml:space="preserve">  </w:t>
            </w:r>
            <w:r w:rsidRPr="00812668">
              <w:rPr>
                <w:sz w:val="18"/>
                <w:lang w:val="nn-NO"/>
              </w:rPr>
              <w:t>Dato: 18.08.2026</w:t>
            </w:r>
          </w:p>
        </w:tc>
        <w:tc>
          <w:tcPr>
            <w:tcW w:w="2554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2F5E2E"/>
            <w:vAlign w:val="center"/>
          </w:tcPr>
          <w:p w14:paraId="14828EC7" w14:textId="77777777" w:rsidR="00D27DC7" w:rsidRPr="00B07916" w:rsidRDefault="00D814B3">
            <w:pPr>
              <w:rPr>
                <w:lang w:val="nn-NO"/>
              </w:rPr>
            </w:pPr>
            <w:r w:rsidRPr="00B07916">
              <w:rPr>
                <w:b/>
                <w:color w:val="FFFFFF"/>
                <w:sz w:val="18"/>
                <w:lang w:val="nn-NO"/>
              </w:rPr>
              <w:t>Referanse/KGV-ID</w:t>
            </w:r>
          </w:p>
        </w:tc>
        <w:tc>
          <w:tcPr>
            <w:tcW w:w="2554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FF2CC"/>
            <w:vAlign w:val="center"/>
          </w:tcPr>
          <w:p w14:paraId="6FAC2309" w14:textId="57534053" w:rsidR="00D27DC7" w:rsidRPr="00B07916" w:rsidRDefault="00E95BE8">
            <w:pPr>
              <w:rPr>
                <w:lang w:val="nn-NO"/>
              </w:rPr>
            </w:pPr>
            <w:r>
              <w:rPr>
                <w:lang w:val="nn-NO"/>
              </w:rPr>
              <w:t>7433</w:t>
            </w:r>
          </w:p>
        </w:tc>
      </w:tr>
    </w:tbl>
    <w:p w14:paraId="6E1FEB04" w14:textId="77777777" w:rsidR="00D27DC7" w:rsidRPr="00B07916" w:rsidRDefault="00D27DC7">
      <w:pPr>
        <w:rPr>
          <w:lang w:val="nn-NO"/>
        </w:rPr>
      </w:pPr>
    </w:p>
    <w:p w14:paraId="5987F1FC" w14:textId="77777777" w:rsidR="00D27DC7" w:rsidRPr="00B07916" w:rsidRDefault="00D814B3">
      <w:pPr>
        <w:rPr>
          <w:lang w:val="nn-NO"/>
        </w:rPr>
      </w:pPr>
      <w:r w:rsidRPr="00B07916">
        <w:rPr>
          <w:lang w:val="nn-NO"/>
        </w:rPr>
        <w:t xml:space="preserve">Dette </w:t>
      </w:r>
      <w:proofErr w:type="spellStart"/>
      <w:r w:rsidRPr="00B07916">
        <w:rPr>
          <w:lang w:val="nn-NO"/>
        </w:rPr>
        <w:t>bilaget</w:t>
      </w:r>
      <w:proofErr w:type="spellEnd"/>
      <w:r w:rsidRPr="00B07916">
        <w:rPr>
          <w:lang w:val="nn-NO"/>
        </w:rPr>
        <w:t xml:space="preserve"> regulerer samhandling, møteplan, roller, informasjonsflyt og avklaringsprosedyrar i kontraktsperioden for kjøp av ny krokbil.</w:t>
      </w:r>
    </w:p>
    <w:p w14:paraId="4F5B425D" w14:textId="77777777" w:rsidR="00D27DC7" w:rsidRPr="00B07916" w:rsidRDefault="00D814B3">
      <w:pPr>
        <w:pStyle w:val="Overskrift1"/>
        <w:rPr>
          <w:lang w:val="nn-NO"/>
        </w:rPr>
      </w:pPr>
      <w:r w:rsidRPr="00B07916">
        <w:rPr>
          <w:lang w:val="nn-NO"/>
        </w:rPr>
        <w:t>1 Møte og framdrift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405"/>
        <w:gridCol w:w="3404"/>
        <w:gridCol w:w="3405"/>
      </w:tblGrid>
      <w:tr w:rsidR="00D27DC7" w:rsidRPr="00B07916" w14:paraId="26BFD479" w14:textId="77777777">
        <w:trPr>
          <w:jc w:val="center"/>
        </w:trPr>
        <w:tc>
          <w:tcPr>
            <w:tcW w:w="3408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2F5E2E"/>
            <w:vAlign w:val="center"/>
          </w:tcPr>
          <w:p w14:paraId="7B0DC040" w14:textId="77777777" w:rsidR="00D27DC7" w:rsidRPr="00B07916" w:rsidRDefault="00D814B3">
            <w:pPr>
              <w:rPr>
                <w:lang w:val="nn-NO"/>
              </w:rPr>
            </w:pPr>
            <w:r w:rsidRPr="00B07916">
              <w:rPr>
                <w:b/>
                <w:color w:val="FFFFFF"/>
                <w:sz w:val="18"/>
                <w:lang w:val="nn-NO"/>
              </w:rPr>
              <w:t>Møte</w:t>
            </w:r>
          </w:p>
        </w:tc>
        <w:tc>
          <w:tcPr>
            <w:tcW w:w="3408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2F5E2E"/>
            <w:vAlign w:val="center"/>
          </w:tcPr>
          <w:p w14:paraId="5995489E" w14:textId="77777777" w:rsidR="00D27DC7" w:rsidRPr="00B07916" w:rsidRDefault="00D814B3">
            <w:pPr>
              <w:rPr>
                <w:lang w:val="nn-NO"/>
              </w:rPr>
            </w:pPr>
            <w:r w:rsidRPr="00B07916">
              <w:rPr>
                <w:b/>
                <w:color w:val="FFFFFF"/>
                <w:sz w:val="18"/>
                <w:lang w:val="nn-NO"/>
              </w:rPr>
              <w:t>Tidspunkt</w:t>
            </w:r>
          </w:p>
        </w:tc>
        <w:tc>
          <w:tcPr>
            <w:tcW w:w="3408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2F5E2E"/>
            <w:vAlign w:val="center"/>
          </w:tcPr>
          <w:p w14:paraId="4F0FA87E" w14:textId="77777777" w:rsidR="00D27DC7" w:rsidRPr="00B07916" w:rsidRDefault="00D814B3">
            <w:pPr>
              <w:rPr>
                <w:lang w:val="nn-NO"/>
              </w:rPr>
            </w:pPr>
            <w:r w:rsidRPr="00B07916">
              <w:rPr>
                <w:b/>
                <w:color w:val="FFFFFF"/>
                <w:sz w:val="18"/>
                <w:lang w:val="nn-NO"/>
              </w:rPr>
              <w:t>Føremål</w:t>
            </w:r>
          </w:p>
        </w:tc>
      </w:tr>
      <w:tr w:rsidR="00D27DC7" w:rsidRPr="00B07916" w14:paraId="381476E6" w14:textId="77777777">
        <w:trPr>
          <w:jc w:val="center"/>
        </w:trPr>
        <w:tc>
          <w:tcPr>
            <w:tcW w:w="3408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vAlign w:val="center"/>
          </w:tcPr>
          <w:p w14:paraId="2846F29C" w14:textId="77777777" w:rsidR="00D27DC7" w:rsidRPr="00B07916" w:rsidRDefault="00D814B3">
            <w:pPr>
              <w:rPr>
                <w:lang w:val="nn-NO"/>
              </w:rPr>
            </w:pPr>
            <w:r w:rsidRPr="00B07916">
              <w:rPr>
                <w:sz w:val="18"/>
                <w:lang w:val="nn-NO"/>
              </w:rPr>
              <w:t>Oppstartsmøte</w:t>
            </w:r>
          </w:p>
        </w:tc>
        <w:tc>
          <w:tcPr>
            <w:tcW w:w="3408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vAlign w:val="center"/>
          </w:tcPr>
          <w:p w14:paraId="44D61D8B" w14:textId="77777777" w:rsidR="00D27DC7" w:rsidRPr="00B07916" w:rsidRDefault="00D814B3">
            <w:pPr>
              <w:rPr>
                <w:lang w:val="nn-NO"/>
              </w:rPr>
            </w:pPr>
            <w:r w:rsidRPr="00B07916">
              <w:rPr>
                <w:sz w:val="18"/>
                <w:lang w:val="nn-NO"/>
              </w:rPr>
              <w:t>Etter signert kontrakt</w:t>
            </w:r>
          </w:p>
        </w:tc>
        <w:tc>
          <w:tcPr>
            <w:tcW w:w="3408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vAlign w:val="center"/>
          </w:tcPr>
          <w:p w14:paraId="65383349" w14:textId="77777777" w:rsidR="00D27DC7" w:rsidRPr="00B07916" w:rsidRDefault="00D814B3">
            <w:pPr>
              <w:rPr>
                <w:lang w:val="nn-NO"/>
              </w:rPr>
            </w:pPr>
            <w:r w:rsidRPr="00B07916">
              <w:rPr>
                <w:sz w:val="18"/>
                <w:lang w:val="nn-NO"/>
              </w:rPr>
              <w:t>Gjennomgang av kontrakt, teknisk spesifikasjon, framdriftsplan, kontaktpunkt og avklaringar.</w:t>
            </w:r>
          </w:p>
        </w:tc>
      </w:tr>
      <w:tr w:rsidR="00D27DC7" w:rsidRPr="00B07916" w14:paraId="07EC3AAE" w14:textId="77777777">
        <w:trPr>
          <w:jc w:val="center"/>
        </w:trPr>
        <w:tc>
          <w:tcPr>
            <w:tcW w:w="3408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7FBF5"/>
            <w:vAlign w:val="center"/>
          </w:tcPr>
          <w:p w14:paraId="0422274E" w14:textId="77777777" w:rsidR="00D27DC7" w:rsidRPr="00B07916" w:rsidRDefault="00D814B3">
            <w:pPr>
              <w:rPr>
                <w:lang w:val="nn-NO"/>
              </w:rPr>
            </w:pPr>
            <w:proofErr w:type="spellStart"/>
            <w:r w:rsidRPr="00B07916">
              <w:rPr>
                <w:sz w:val="18"/>
                <w:lang w:val="nn-NO"/>
              </w:rPr>
              <w:t>Milepælsmøte</w:t>
            </w:r>
            <w:proofErr w:type="spellEnd"/>
          </w:p>
        </w:tc>
        <w:tc>
          <w:tcPr>
            <w:tcW w:w="3408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7FBF5"/>
            <w:vAlign w:val="center"/>
          </w:tcPr>
          <w:p w14:paraId="2D4A9555" w14:textId="77777777" w:rsidR="00D27DC7" w:rsidRPr="00B07916" w:rsidRDefault="00D814B3">
            <w:pPr>
              <w:rPr>
                <w:lang w:val="nn-NO"/>
              </w:rPr>
            </w:pPr>
            <w:r w:rsidRPr="00B07916">
              <w:rPr>
                <w:sz w:val="18"/>
                <w:lang w:val="nn-NO"/>
              </w:rPr>
              <w:t>Etter behov / avtalt intervall</w:t>
            </w:r>
          </w:p>
        </w:tc>
        <w:tc>
          <w:tcPr>
            <w:tcW w:w="3408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7FBF5"/>
            <w:vAlign w:val="center"/>
          </w:tcPr>
          <w:p w14:paraId="214FA7FC" w14:textId="77777777" w:rsidR="00D27DC7" w:rsidRPr="00B07916" w:rsidRDefault="00D814B3">
            <w:pPr>
              <w:rPr>
                <w:lang w:val="nn-NO"/>
              </w:rPr>
            </w:pPr>
            <w:r w:rsidRPr="00B07916">
              <w:rPr>
                <w:sz w:val="18"/>
                <w:lang w:val="nn-NO"/>
              </w:rPr>
              <w:t>Status på produksjon, påbygg, dokumentasjon, innbytte, levering og risikopunkt.</w:t>
            </w:r>
          </w:p>
        </w:tc>
      </w:tr>
      <w:tr w:rsidR="00D27DC7" w:rsidRPr="00B07916" w14:paraId="724147FE" w14:textId="77777777">
        <w:trPr>
          <w:jc w:val="center"/>
        </w:trPr>
        <w:tc>
          <w:tcPr>
            <w:tcW w:w="3408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vAlign w:val="center"/>
          </w:tcPr>
          <w:p w14:paraId="0C93C74F" w14:textId="77777777" w:rsidR="00D27DC7" w:rsidRPr="00B07916" w:rsidRDefault="00D814B3">
            <w:pPr>
              <w:rPr>
                <w:lang w:val="nn-NO"/>
              </w:rPr>
            </w:pPr>
            <w:r w:rsidRPr="00B07916">
              <w:rPr>
                <w:sz w:val="18"/>
                <w:lang w:val="nn-NO"/>
              </w:rPr>
              <w:t>Før-overleveringsmøte</w:t>
            </w:r>
          </w:p>
        </w:tc>
        <w:tc>
          <w:tcPr>
            <w:tcW w:w="3408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vAlign w:val="center"/>
          </w:tcPr>
          <w:p w14:paraId="1C51C79E" w14:textId="77777777" w:rsidR="00D27DC7" w:rsidRPr="00B07916" w:rsidRDefault="00D814B3">
            <w:pPr>
              <w:rPr>
                <w:lang w:val="nn-NO"/>
              </w:rPr>
            </w:pPr>
            <w:r w:rsidRPr="00B07916">
              <w:rPr>
                <w:sz w:val="18"/>
                <w:lang w:val="nn-NO"/>
              </w:rPr>
              <w:t>Før levering</w:t>
            </w:r>
          </w:p>
        </w:tc>
        <w:tc>
          <w:tcPr>
            <w:tcW w:w="3408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vAlign w:val="center"/>
          </w:tcPr>
          <w:p w14:paraId="0863A86E" w14:textId="77777777" w:rsidR="00D27DC7" w:rsidRPr="00B07916" w:rsidRDefault="00D814B3">
            <w:pPr>
              <w:rPr>
                <w:lang w:val="nn-NO"/>
              </w:rPr>
            </w:pPr>
            <w:r w:rsidRPr="00B07916">
              <w:rPr>
                <w:sz w:val="18"/>
                <w:lang w:val="nn-NO"/>
              </w:rPr>
              <w:t>Avklare klargjering, registrering, opplæring, aksepttest og eventuelle restpunkt.</w:t>
            </w:r>
          </w:p>
        </w:tc>
      </w:tr>
      <w:tr w:rsidR="00D27DC7" w:rsidRPr="00B07916" w14:paraId="7200F7B9" w14:textId="77777777">
        <w:trPr>
          <w:jc w:val="center"/>
        </w:trPr>
        <w:tc>
          <w:tcPr>
            <w:tcW w:w="3408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7FBF5"/>
            <w:vAlign w:val="center"/>
          </w:tcPr>
          <w:p w14:paraId="4D73D8C7" w14:textId="77777777" w:rsidR="00D27DC7" w:rsidRPr="00B07916" w:rsidRDefault="00D814B3">
            <w:pPr>
              <w:rPr>
                <w:lang w:val="nn-NO"/>
              </w:rPr>
            </w:pPr>
            <w:r w:rsidRPr="00B07916">
              <w:rPr>
                <w:sz w:val="18"/>
                <w:lang w:val="nn-NO"/>
              </w:rPr>
              <w:t>Aksepttest/overlevering</w:t>
            </w:r>
          </w:p>
        </w:tc>
        <w:tc>
          <w:tcPr>
            <w:tcW w:w="3408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7FBF5"/>
            <w:vAlign w:val="center"/>
          </w:tcPr>
          <w:p w14:paraId="70502DB8" w14:textId="77777777" w:rsidR="00D27DC7" w:rsidRPr="00B07916" w:rsidRDefault="00D814B3">
            <w:pPr>
              <w:rPr>
                <w:lang w:val="nn-NO"/>
              </w:rPr>
            </w:pPr>
            <w:r w:rsidRPr="00B07916">
              <w:rPr>
                <w:sz w:val="18"/>
                <w:lang w:val="nn-NO"/>
              </w:rPr>
              <w:t>Ved levering</w:t>
            </w:r>
          </w:p>
        </w:tc>
        <w:tc>
          <w:tcPr>
            <w:tcW w:w="3408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7FBF5"/>
            <w:vAlign w:val="center"/>
          </w:tcPr>
          <w:p w14:paraId="4EF6ED78" w14:textId="77777777" w:rsidR="00D27DC7" w:rsidRPr="00B07916" w:rsidRDefault="00D814B3">
            <w:pPr>
              <w:rPr>
                <w:lang w:val="nn-NO"/>
              </w:rPr>
            </w:pPr>
            <w:r w:rsidRPr="00B07916">
              <w:rPr>
                <w:sz w:val="18"/>
                <w:lang w:val="nn-NO"/>
              </w:rPr>
              <w:t>Gjennomføre kontroll, opplæring, test av funksjonar og registrering av eventuelle avvik.</w:t>
            </w:r>
          </w:p>
        </w:tc>
      </w:tr>
    </w:tbl>
    <w:p w14:paraId="2A2C59F6" w14:textId="77777777" w:rsidR="00D27DC7" w:rsidRPr="00B07916" w:rsidRDefault="00D814B3">
      <w:pPr>
        <w:pStyle w:val="Overskrift1"/>
        <w:rPr>
          <w:lang w:val="nn-NO"/>
        </w:rPr>
      </w:pPr>
      <w:r w:rsidRPr="00B07916">
        <w:rPr>
          <w:lang w:val="nn-NO"/>
        </w:rPr>
        <w:t>2 Roller og ansvar</w:t>
      </w:r>
    </w:p>
    <w:p w14:paraId="0283FF9F" w14:textId="77777777" w:rsidR="00D27DC7" w:rsidRPr="00B07916" w:rsidRDefault="00D814B3">
      <w:pPr>
        <w:pStyle w:val="Punktliste"/>
        <w:rPr>
          <w:lang w:val="nn-NO"/>
        </w:rPr>
      </w:pPr>
      <w:r w:rsidRPr="00B07916">
        <w:rPr>
          <w:lang w:val="nn-NO"/>
        </w:rPr>
        <w:t>Kjøpar: prosjektansvarleg/kontaktperson, driftsrepresentant og andre fagpersonar etter behov.</w:t>
      </w:r>
    </w:p>
    <w:p w14:paraId="1CF234A8" w14:textId="77777777" w:rsidR="00D27DC7" w:rsidRPr="00B07916" w:rsidRDefault="00D814B3">
      <w:pPr>
        <w:pStyle w:val="Punktliste"/>
        <w:rPr>
          <w:lang w:val="nn-NO"/>
        </w:rPr>
      </w:pPr>
      <w:r w:rsidRPr="00B07916">
        <w:rPr>
          <w:lang w:val="nn-NO"/>
        </w:rPr>
        <w:t xml:space="preserve">Seljar: prosjektleiar/kontaktperson, teknisk ansvarleg, påbyggsansvarleg og </w:t>
      </w:r>
      <w:proofErr w:type="spellStart"/>
      <w:r w:rsidRPr="00B07916">
        <w:rPr>
          <w:lang w:val="nn-NO"/>
        </w:rPr>
        <w:t>servicekontakt</w:t>
      </w:r>
      <w:proofErr w:type="spellEnd"/>
      <w:r w:rsidRPr="00B07916">
        <w:rPr>
          <w:lang w:val="nn-NO"/>
        </w:rPr>
        <w:t>.</w:t>
      </w:r>
    </w:p>
    <w:p w14:paraId="12DAC5DC" w14:textId="77777777" w:rsidR="00D27DC7" w:rsidRPr="00B07916" w:rsidRDefault="00D814B3">
      <w:pPr>
        <w:pStyle w:val="Punktliste"/>
        <w:rPr>
          <w:lang w:val="nn-NO"/>
        </w:rPr>
      </w:pPr>
      <w:r w:rsidRPr="00B07916">
        <w:rPr>
          <w:lang w:val="nn-NO"/>
        </w:rPr>
        <w:t>Begge partar skal halde kontaktinformasjon oppdatert gjennom kontraktsperioden.</w:t>
      </w:r>
    </w:p>
    <w:p w14:paraId="6DE55592" w14:textId="77777777" w:rsidR="00D27DC7" w:rsidRPr="00B07916" w:rsidRDefault="00D814B3">
      <w:pPr>
        <w:pStyle w:val="Overskrift1"/>
        <w:rPr>
          <w:lang w:val="nn-NO"/>
        </w:rPr>
      </w:pPr>
      <w:r w:rsidRPr="00B07916">
        <w:rPr>
          <w:lang w:val="nn-NO"/>
        </w:rPr>
        <w:t>3 Kommunikasjon</w:t>
      </w:r>
    </w:p>
    <w:p w14:paraId="1210BB47" w14:textId="08C7ECEC" w:rsidR="00D27DC7" w:rsidRDefault="00527339">
      <w:pPr>
        <w:rPr>
          <w:lang w:val="nn-NO"/>
        </w:rPr>
      </w:pPr>
      <w:r w:rsidRPr="00527339">
        <w:rPr>
          <w:lang w:val="nn-NO"/>
        </w:rPr>
        <w:t xml:space="preserve">I konkurransefasen skal all kommunikasjon gå via KGV (Artifik). Etter kontraktsignering kan partane avtale praktisk bruk av e-post og møte for </w:t>
      </w:r>
      <w:proofErr w:type="spellStart"/>
      <w:r w:rsidRPr="00527339">
        <w:rPr>
          <w:lang w:val="nn-NO"/>
        </w:rPr>
        <w:t>løpande</w:t>
      </w:r>
      <w:proofErr w:type="spellEnd"/>
      <w:r w:rsidRPr="00527339">
        <w:rPr>
          <w:lang w:val="nn-NO"/>
        </w:rPr>
        <w:t xml:space="preserve"> oppfølging. Vesentlege avklaringar, avvik og endringar skal dokumenterast skriftleg</w:t>
      </w:r>
      <w:r w:rsidR="00D814B3" w:rsidRPr="00B07916">
        <w:rPr>
          <w:lang w:val="nn-NO"/>
        </w:rPr>
        <w:t>.</w:t>
      </w:r>
    </w:p>
    <w:p w14:paraId="364F93DA" w14:textId="77777777" w:rsidR="00B07916" w:rsidRPr="00B07916" w:rsidRDefault="00B07916" w:rsidP="00B07916">
      <w:pPr>
        <w:rPr>
          <w:lang w:val="nn-NO"/>
        </w:rPr>
      </w:pPr>
    </w:p>
    <w:p w14:paraId="4A490A1E" w14:textId="6F1602AD" w:rsidR="00B07916" w:rsidRPr="00B07916" w:rsidRDefault="00B07916" w:rsidP="00B07916">
      <w:pPr>
        <w:tabs>
          <w:tab w:val="left" w:pos="6405"/>
        </w:tabs>
        <w:rPr>
          <w:lang w:val="nn-NO"/>
        </w:rPr>
      </w:pPr>
      <w:r>
        <w:rPr>
          <w:lang w:val="nn-NO"/>
        </w:rPr>
        <w:tab/>
      </w:r>
    </w:p>
    <w:p w14:paraId="26ED4260" w14:textId="77777777" w:rsidR="00D27DC7" w:rsidRPr="00B07916" w:rsidRDefault="00D814B3">
      <w:pPr>
        <w:pStyle w:val="Overskrift1"/>
        <w:rPr>
          <w:lang w:val="nn-NO"/>
        </w:rPr>
      </w:pPr>
      <w:r w:rsidRPr="00B07916">
        <w:rPr>
          <w:lang w:val="nn-NO"/>
        </w:rPr>
        <w:lastRenderedPageBreak/>
        <w:t>4 Avvik og endringar</w:t>
      </w:r>
    </w:p>
    <w:p w14:paraId="77181D76" w14:textId="77777777" w:rsidR="00D27DC7" w:rsidRPr="00B07916" w:rsidRDefault="00D814B3">
      <w:pPr>
        <w:rPr>
          <w:lang w:val="nn-NO"/>
        </w:rPr>
      </w:pPr>
      <w:r w:rsidRPr="00B07916">
        <w:rPr>
          <w:lang w:val="nn-NO"/>
        </w:rPr>
        <w:t>Avvik skal loggast, skildrast og rettast innan avtalt frist. Endringar skal behandlast skriftleg og skal ikkje setjast i verk før partane har avklart konsekvens for pris, leveringstid, kvalitet og regelverk.</w:t>
      </w:r>
    </w:p>
    <w:p w14:paraId="732F27BB" w14:textId="77777777" w:rsidR="00D27DC7" w:rsidRPr="00B07916" w:rsidRDefault="00D814B3">
      <w:pPr>
        <w:pStyle w:val="Overskrift1"/>
        <w:rPr>
          <w:lang w:val="nn-NO"/>
        </w:rPr>
      </w:pPr>
      <w:r w:rsidRPr="00B07916">
        <w:rPr>
          <w:lang w:val="nn-NO"/>
        </w:rPr>
        <w:t>5 Dokumentasjon og opplæring</w:t>
      </w:r>
    </w:p>
    <w:p w14:paraId="7314387A" w14:textId="77777777" w:rsidR="00D27DC7" w:rsidRPr="00B07916" w:rsidRDefault="00D814B3">
      <w:pPr>
        <w:rPr>
          <w:lang w:val="nn-NO"/>
        </w:rPr>
      </w:pPr>
      <w:r w:rsidRPr="00B07916">
        <w:rPr>
          <w:lang w:val="nn-NO"/>
        </w:rPr>
        <w:t>Seljar skal leggje fram dokumentasjon og opplæringsopplegg i samsvar med Bilag 1. Opplæring skal gjennomførast på SIMAS-basen eller anna avtalt stad.</w:t>
      </w:r>
    </w:p>
    <w:sectPr w:rsidR="00D27DC7" w:rsidRPr="00B07916" w:rsidSect="00034616">
      <w:headerReference w:type="default" r:id="rId11"/>
      <w:footerReference w:type="default" r:id="rId12"/>
      <w:pgSz w:w="12240" w:h="15840"/>
      <w:pgMar w:top="864" w:right="1008" w:bottom="792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CB27C" w14:textId="77777777" w:rsidR="008B3E93" w:rsidRDefault="008B3E93">
      <w:pPr>
        <w:spacing w:after="0" w:line="240" w:lineRule="auto"/>
      </w:pPr>
      <w:r>
        <w:separator/>
      </w:r>
    </w:p>
  </w:endnote>
  <w:endnote w:type="continuationSeparator" w:id="0">
    <w:p w14:paraId="7FE2C0C6" w14:textId="77777777" w:rsidR="008B3E93" w:rsidRDefault="008B3E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B59C9" w14:textId="77777777" w:rsidR="00D27DC7" w:rsidRPr="00B07916" w:rsidRDefault="00D814B3">
    <w:pPr>
      <w:pStyle w:val="Botntekst"/>
      <w:jc w:val="center"/>
      <w:rPr>
        <w:lang w:val="nn-NO"/>
      </w:rPr>
    </w:pPr>
    <w:r w:rsidRPr="00B07916">
      <w:rPr>
        <w:color w:val="787878"/>
        <w:sz w:val="16"/>
        <w:lang w:val="nn-NO"/>
      </w:rPr>
      <w:t>SIMAS IKS – utkast til anbods-/kontraktsdokument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4A098" w14:textId="77777777" w:rsidR="008B3E93" w:rsidRDefault="008B3E93">
      <w:pPr>
        <w:spacing w:after="0" w:line="240" w:lineRule="auto"/>
      </w:pPr>
      <w:r>
        <w:separator/>
      </w:r>
    </w:p>
  </w:footnote>
  <w:footnote w:type="continuationSeparator" w:id="0">
    <w:p w14:paraId="716C3242" w14:textId="77777777" w:rsidR="008B3E93" w:rsidRDefault="008B3E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1672A" w14:textId="6A0BF71C" w:rsidR="00514E51" w:rsidRDefault="00514E51">
    <w:pPr>
      <w:pStyle w:val="Topptekst"/>
    </w:pPr>
    <w:r>
      <w:rPr>
        <w:noProof/>
      </w:rPr>
      <w:drawing>
        <wp:inline distT="0" distB="0" distL="0" distR="0" wp14:anchorId="6813E847" wp14:editId="5EC2D657">
          <wp:extent cx="1837948" cy="576073"/>
          <wp:effectExtent l="0" t="0" r="0" b="0"/>
          <wp:docPr id="430638240" name="Bilet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0638240" name="Bilete 43063824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37948" cy="5760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merertliste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merertliste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ktliste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ktliste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94455072">
    <w:abstractNumId w:val="8"/>
  </w:num>
  <w:num w:numId="2" w16cid:durableId="1552418332">
    <w:abstractNumId w:val="6"/>
  </w:num>
  <w:num w:numId="3" w16cid:durableId="895049997">
    <w:abstractNumId w:val="5"/>
  </w:num>
  <w:num w:numId="4" w16cid:durableId="1390764179">
    <w:abstractNumId w:val="4"/>
  </w:num>
  <w:num w:numId="5" w16cid:durableId="1725982633">
    <w:abstractNumId w:val="7"/>
  </w:num>
  <w:num w:numId="6" w16cid:durableId="434249511">
    <w:abstractNumId w:val="3"/>
  </w:num>
  <w:num w:numId="7" w16cid:durableId="1829438141">
    <w:abstractNumId w:val="2"/>
  </w:num>
  <w:num w:numId="8" w16cid:durableId="1545096134">
    <w:abstractNumId w:val="1"/>
  </w:num>
  <w:num w:numId="9" w16cid:durableId="21345980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963FA"/>
    <w:rsid w:val="000D0DCA"/>
    <w:rsid w:val="00126E43"/>
    <w:rsid w:val="0015074B"/>
    <w:rsid w:val="0029639D"/>
    <w:rsid w:val="00326F90"/>
    <w:rsid w:val="003B1BBD"/>
    <w:rsid w:val="00514E51"/>
    <w:rsid w:val="00527339"/>
    <w:rsid w:val="005D6C60"/>
    <w:rsid w:val="00721689"/>
    <w:rsid w:val="007634F4"/>
    <w:rsid w:val="008B3E93"/>
    <w:rsid w:val="008F2D55"/>
    <w:rsid w:val="009F0516"/>
    <w:rsid w:val="00A40B13"/>
    <w:rsid w:val="00AA1D8D"/>
    <w:rsid w:val="00B07916"/>
    <w:rsid w:val="00B47730"/>
    <w:rsid w:val="00B607B6"/>
    <w:rsid w:val="00C95E8C"/>
    <w:rsid w:val="00CB0664"/>
    <w:rsid w:val="00D27DC7"/>
    <w:rsid w:val="00D814B3"/>
    <w:rsid w:val="00E95BE8"/>
    <w:rsid w:val="00FA628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062061"/>
  <w14:defaultImageDpi w14:val="300"/>
  <w15:docId w15:val="{7E034989-1B05-49F5-99E8-108DD17F9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ptos" w:hAnsi="Aptos"/>
      <w:sz w:val="21"/>
    </w:rPr>
  </w:style>
  <w:style w:type="paragraph" w:styleId="Overskrift1">
    <w:name w:val="heading 1"/>
    <w:basedOn w:val="Normal"/>
    <w:next w:val="Normal"/>
    <w:link w:val="Overskrift1Teikn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E2E"/>
      <w:sz w:val="30"/>
      <w:szCs w:val="28"/>
    </w:rPr>
  </w:style>
  <w:style w:type="paragraph" w:styleId="Overskrift2">
    <w:name w:val="heading 2"/>
    <w:basedOn w:val="Normal"/>
    <w:next w:val="Normal"/>
    <w:link w:val="Overskrift2Teikn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2F5E2E"/>
      <w:sz w:val="25"/>
      <w:szCs w:val="26"/>
    </w:rPr>
  </w:style>
  <w:style w:type="paragraph" w:styleId="Overskrift3">
    <w:name w:val="heading 3"/>
    <w:basedOn w:val="Normal"/>
    <w:next w:val="Normal"/>
    <w:link w:val="Overskrift3Teikn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2F5E2E"/>
      <w:sz w:val="22"/>
    </w:rPr>
  </w:style>
  <w:style w:type="paragraph" w:styleId="Overskrift4">
    <w:name w:val="heading 4"/>
    <w:basedOn w:val="Normal"/>
    <w:next w:val="Normal"/>
    <w:link w:val="Overskrift4Teik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Overskrift5">
    <w:name w:val="heading 5"/>
    <w:basedOn w:val="Normal"/>
    <w:next w:val="Normal"/>
    <w:link w:val="Overskrift5Teik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6">
    <w:name w:val="heading 6"/>
    <w:basedOn w:val="Normal"/>
    <w:next w:val="Normal"/>
    <w:link w:val="Overskrift6Teik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ik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ik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ik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paragraph" w:styleId="Topptekst">
    <w:name w:val="header"/>
    <w:basedOn w:val="Normal"/>
    <w:link w:val="TopptekstTeik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TopptekstTeikn">
    <w:name w:val="Topptekst Teikn"/>
    <w:basedOn w:val="Standardskriftforavsnitt"/>
    <w:link w:val="Topptekst"/>
    <w:uiPriority w:val="99"/>
    <w:rsid w:val="00E618BF"/>
  </w:style>
  <w:style w:type="paragraph" w:styleId="Botntekst">
    <w:name w:val="footer"/>
    <w:basedOn w:val="Normal"/>
    <w:link w:val="BotntekstTeik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BotntekstTeikn">
    <w:name w:val="Botntekst Teikn"/>
    <w:basedOn w:val="Standardskriftforavsnitt"/>
    <w:link w:val="Botntekst"/>
    <w:uiPriority w:val="99"/>
    <w:rsid w:val="00E618BF"/>
  </w:style>
  <w:style w:type="paragraph" w:styleId="Ingenmellomrom">
    <w:name w:val="No Spacing"/>
    <w:uiPriority w:val="1"/>
    <w:qFormat/>
    <w:rsid w:val="00FC693F"/>
    <w:pPr>
      <w:spacing w:after="0" w:line="240" w:lineRule="auto"/>
    </w:pPr>
  </w:style>
  <w:style w:type="character" w:customStyle="1" w:styleId="Overskrift1Teikn">
    <w:name w:val="Overskrift 1 Teikn"/>
    <w:basedOn w:val="Standardskriftforavsnitt"/>
    <w:link w:val="Overskrif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verskrift2Teikn">
    <w:name w:val="Overskrift 2 Teikn"/>
    <w:basedOn w:val="Standardskriftforavsnitt"/>
    <w:link w:val="Overskrif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Overskrift3Teikn">
    <w:name w:val="Overskrift 3 Teikn"/>
    <w:basedOn w:val="Standardskriftforavsnitt"/>
    <w:link w:val="Overskrif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tel">
    <w:name w:val="Title"/>
    <w:basedOn w:val="Normal"/>
    <w:next w:val="Normal"/>
    <w:link w:val="TittelTeikn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b/>
      <w:color w:val="2F5E2E"/>
      <w:spacing w:val="5"/>
      <w:kern w:val="28"/>
      <w:sz w:val="36"/>
      <w:szCs w:val="52"/>
    </w:rPr>
  </w:style>
  <w:style w:type="character" w:customStyle="1" w:styleId="TittelTeikn">
    <w:name w:val="Tittel Teikn"/>
    <w:basedOn w:val="Standardskriftforavsnitt"/>
    <w:link w:val="Tit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dertittel">
    <w:name w:val="Subtitle"/>
    <w:basedOn w:val="Normal"/>
    <w:next w:val="Normal"/>
    <w:link w:val="UndertittelTeikn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ikn">
    <w:name w:val="Undertittel Teikn"/>
    <w:basedOn w:val="Standardskriftforavsnitt"/>
    <w:link w:val="Undertit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avsnitt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rdtekst">
    <w:name w:val="Body Text"/>
    <w:basedOn w:val="Normal"/>
    <w:link w:val="BrdtekstTeikn"/>
    <w:uiPriority w:val="99"/>
    <w:unhideWhenUsed/>
    <w:rsid w:val="00AA1D8D"/>
    <w:pPr>
      <w:spacing w:after="120"/>
    </w:pPr>
  </w:style>
  <w:style w:type="character" w:customStyle="1" w:styleId="BrdtekstTeikn">
    <w:name w:val="Brødtekst Teikn"/>
    <w:basedOn w:val="Standardskriftforavsnitt"/>
    <w:link w:val="Brdtekst"/>
    <w:uiPriority w:val="99"/>
    <w:rsid w:val="00AA1D8D"/>
  </w:style>
  <w:style w:type="paragraph" w:styleId="Brdtekst2">
    <w:name w:val="Body Text 2"/>
    <w:basedOn w:val="Normal"/>
    <w:link w:val="Brdtekst2Teikn"/>
    <w:uiPriority w:val="99"/>
    <w:unhideWhenUsed/>
    <w:rsid w:val="00AA1D8D"/>
    <w:pPr>
      <w:spacing w:after="120" w:line="480" w:lineRule="auto"/>
    </w:pPr>
  </w:style>
  <w:style w:type="character" w:customStyle="1" w:styleId="Brdtekst2Teikn">
    <w:name w:val="Brødtekst 2 Teikn"/>
    <w:basedOn w:val="Standardskriftforavsnitt"/>
    <w:link w:val="Brdtekst2"/>
    <w:uiPriority w:val="99"/>
    <w:rsid w:val="00AA1D8D"/>
  </w:style>
  <w:style w:type="paragraph" w:styleId="Brdtekst3">
    <w:name w:val="Body Text 3"/>
    <w:basedOn w:val="Normal"/>
    <w:link w:val="Brdtekst3Teikn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rdtekst3Teikn">
    <w:name w:val="Brødtekst 3 Teikn"/>
    <w:basedOn w:val="Standardskriftforavsnitt"/>
    <w:link w:val="Brdtekst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Punktliste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Punktliste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Punktliste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merertliste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merertliste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merertliste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-framhald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-framhald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-framhald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tekst">
    <w:name w:val="macro"/>
    <w:link w:val="MakrotekstTeik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kstTeikn">
    <w:name w:val="Makrotekst Teikn"/>
    <w:basedOn w:val="Standardskriftforavsnitt"/>
    <w:link w:val="Makrotekst"/>
    <w:uiPriority w:val="99"/>
    <w:rsid w:val="0029639D"/>
    <w:rPr>
      <w:rFonts w:ascii="Courier" w:hAnsi="Courier"/>
      <w:sz w:val="20"/>
      <w:szCs w:val="20"/>
    </w:rPr>
  </w:style>
  <w:style w:type="paragraph" w:styleId="Sitat">
    <w:name w:val="Quote"/>
    <w:basedOn w:val="Normal"/>
    <w:next w:val="Normal"/>
    <w:link w:val="SitatTeikn"/>
    <w:uiPriority w:val="29"/>
    <w:qFormat/>
    <w:rsid w:val="00FC693F"/>
    <w:rPr>
      <w:i/>
      <w:iCs/>
      <w:color w:val="000000" w:themeColor="text1"/>
    </w:rPr>
  </w:style>
  <w:style w:type="character" w:customStyle="1" w:styleId="SitatTeikn">
    <w:name w:val="Sitat Teikn"/>
    <w:basedOn w:val="Standardskriftforavsnitt"/>
    <w:link w:val="Sitat"/>
    <w:uiPriority w:val="29"/>
    <w:rsid w:val="00FC693F"/>
    <w:rPr>
      <w:i/>
      <w:iCs/>
      <w:color w:val="000000" w:themeColor="text1"/>
    </w:rPr>
  </w:style>
  <w:style w:type="character" w:customStyle="1" w:styleId="Overskrift4Teikn">
    <w:name w:val="Overskrift 4 Teikn"/>
    <w:basedOn w:val="Standardskriftforavsnitt"/>
    <w:link w:val="Overskrif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Overskrift5Teikn">
    <w:name w:val="Overskrift 5 Teikn"/>
    <w:basedOn w:val="Standardskriftforavsnitt"/>
    <w:link w:val="Overskrif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Overskrift6Teikn">
    <w:name w:val="Overskrift 6 Teikn"/>
    <w:basedOn w:val="Standardskriftforavsnitt"/>
    <w:link w:val="Overskrif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ikn">
    <w:name w:val="Overskrift 7 Teikn"/>
    <w:basedOn w:val="Standardskriftforavsnitt"/>
    <w:link w:val="Overskrif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ikn">
    <w:name w:val="Overskrift 8 Teikn"/>
    <w:basedOn w:val="Standardskriftforavsnitt"/>
    <w:link w:val="Overskrif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ikn">
    <w:name w:val="Overskrift 9 Teikn"/>
    <w:basedOn w:val="Standardskriftforavsnitt"/>
    <w:link w:val="Overskrif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ettekst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erk">
    <w:name w:val="Strong"/>
    <w:basedOn w:val="Standardskriftforavsnitt"/>
    <w:uiPriority w:val="22"/>
    <w:qFormat/>
    <w:rsid w:val="00FC693F"/>
    <w:rPr>
      <w:b/>
      <w:bCs/>
    </w:rPr>
  </w:style>
  <w:style w:type="character" w:styleId="Utheving">
    <w:name w:val="Emphasis"/>
    <w:basedOn w:val="Standardskriftforavsnitt"/>
    <w:uiPriority w:val="20"/>
    <w:qFormat/>
    <w:rsid w:val="00FC693F"/>
    <w:rPr>
      <w:i/>
      <w:iCs/>
    </w:rPr>
  </w:style>
  <w:style w:type="paragraph" w:styleId="Sterktsitat">
    <w:name w:val="Intense Quote"/>
    <w:basedOn w:val="Normal"/>
    <w:next w:val="Normal"/>
    <w:link w:val="SterktsitatTeikn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ikn">
    <w:name w:val="Sterkt sitat Teikn"/>
    <w:basedOn w:val="Standardskriftforavsnitt"/>
    <w:link w:val="Sterktsitat"/>
    <w:uiPriority w:val="30"/>
    <w:rsid w:val="00FC693F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C693F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C693F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C693F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FC693F"/>
    <w:rPr>
      <w:b/>
      <w:bCs/>
      <w:smallCaps/>
      <w:spacing w:val="5"/>
    </w:rPr>
  </w:style>
  <w:style w:type="paragraph" w:styleId="Overskriftforinnhaldsliste">
    <w:name w:val="TOC Heading"/>
    <w:basedOn w:val="Overskrift1"/>
    <w:next w:val="Normal"/>
    <w:uiPriority w:val="39"/>
    <w:semiHidden/>
    <w:unhideWhenUsed/>
    <w:qFormat/>
    <w:rsid w:val="00FC693F"/>
    <w:pPr>
      <w:outlineLvl w:val="9"/>
    </w:pPr>
  </w:style>
  <w:style w:type="table" w:styleId="Tabellrutenett">
    <w:name w:val="Table Grid"/>
    <w:basedOn w:val="Vanlegtabel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ysskuggelegging">
    <w:name w:val="Light Shading"/>
    <w:basedOn w:val="Vanlegtabel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uggelegging-uthevingsfarge1">
    <w:name w:val="Light Shading Accent 1"/>
    <w:basedOn w:val="Vanlegtabel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ysskuggelegging-uthevingsfarge2">
    <w:name w:val="Light Shading Accent 2"/>
    <w:basedOn w:val="Vanlegtabel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ysskyggelegging-uthevingsfarge3">
    <w:name w:val="Light Shading Accent 3"/>
    <w:basedOn w:val="Vanlegtabel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ysskuggelegginguthevingsfarge4">
    <w:name w:val="Light Shading Accent 4"/>
    <w:basedOn w:val="Vanlegtabel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ysskuggelegging-uthevingsfarge5">
    <w:name w:val="Light Shading Accent 5"/>
    <w:basedOn w:val="Vanlegtabel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ysskuggelegging-uthevingsfarge6">
    <w:name w:val="Light Shading Accent 6"/>
    <w:basedOn w:val="Vanlegtabel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ysliste">
    <w:name w:val="Light List"/>
    <w:basedOn w:val="Vanlegtabel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-uthevingsfarge1">
    <w:name w:val="Light List Accent 1"/>
    <w:basedOn w:val="Vanlegtabel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ysliste-uthevingsfarge2">
    <w:name w:val="Light List Accent 2"/>
    <w:basedOn w:val="Vanle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ysliste-uthevingsfarge3">
    <w:name w:val="Light List Accent 3"/>
    <w:basedOn w:val="Vanle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ysliste-uthevingsfarge4">
    <w:name w:val="Light List Accent 4"/>
    <w:basedOn w:val="Vanle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ysliste-uthevingsfarge5">
    <w:name w:val="Light List Accent 5"/>
    <w:basedOn w:val="Vanle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ysliste-uthevingsfarge6">
    <w:name w:val="Light List Accent 6"/>
    <w:basedOn w:val="Vanle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ystrutenett">
    <w:name w:val="Light Grid"/>
    <w:basedOn w:val="Vanle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-uthevingsfarge1">
    <w:name w:val="Light Grid Accent 1"/>
    <w:basedOn w:val="Vanle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ystrutenettuthevingsfarge2">
    <w:name w:val="Light Grid Accent 2"/>
    <w:basedOn w:val="Vanle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ystrutenett-uthevingsfarge3">
    <w:name w:val="Light Grid Accent 3"/>
    <w:basedOn w:val="Vanle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ystrutenett-uthevingsfarge4">
    <w:name w:val="Light Grid Accent 4"/>
    <w:basedOn w:val="Vanle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ystrutenett-uthevingsfarge5">
    <w:name w:val="Light Grid Accent 5"/>
    <w:basedOn w:val="Vanle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ystrutenett-uthevingsfarge6">
    <w:name w:val="Light Grid Accent 6"/>
    <w:basedOn w:val="Vanle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iddelsskuggelegging1">
    <w:name w:val="Medium Shading 1"/>
    <w:basedOn w:val="Vanle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uggelegging1-uthevingsfarge1">
    <w:name w:val="Medium Shading 1 Accent 1"/>
    <w:basedOn w:val="Vanle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uggelegging1-uthevingsfarge2">
    <w:name w:val="Medium Shading 1 Accent 2"/>
    <w:basedOn w:val="Vanle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uggelegging1-uthevingsfarge3">
    <w:name w:val="Medium Shading 1 Accent 3"/>
    <w:basedOn w:val="Vanle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uggelegging1-uthevingsfarge4">
    <w:name w:val="Medium Shading 1 Accent 4"/>
    <w:basedOn w:val="Vanle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uggelegging1-uthevingsfarge5">
    <w:name w:val="Medium Shading 1 Accent 5"/>
    <w:basedOn w:val="Vanle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uggelegging1-uthevingsfarge6">
    <w:name w:val="Medium Shading 1 Accent 6"/>
    <w:basedOn w:val="Vanle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uggelegging2">
    <w:name w:val="Medium Shading 2"/>
    <w:basedOn w:val="Vanle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uggelegging2-uthevingsfarge1">
    <w:name w:val="Medium Shading 2 Accent 1"/>
    <w:basedOn w:val="Vanle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uggelegging2uthevingsfarge2">
    <w:name w:val="Medium Shading 2 Accent 2"/>
    <w:basedOn w:val="Vanle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uggelegging2-uthevingsfarge3">
    <w:name w:val="Medium Shading 2 Accent 3"/>
    <w:basedOn w:val="Vanle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uggelegging2-uthevingsfarge4">
    <w:name w:val="Medium Shading 2 Accent 4"/>
    <w:basedOn w:val="Vanle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uggelegging2-uthevingsfarge5">
    <w:name w:val="Medium Shading 2 Accent 5"/>
    <w:basedOn w:val="Vanle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uggelegging2-uthevingsfarge6">
    <w:name w:val="Medium Shading 2 Accent 6"/>
    <w:basedOn w:val="Vanle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liste1">
    <w:name w:val="Medium List 1"/>
    <w:basedOn w:val="Vanle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-uthevingsfarge1">
    <w:name w:val="Medium List 1 Accent 1"/>
    <w:basedOn w:val="Vanle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ddelsliste1-uthevingsfarge2">
    <w:name w:val="Medium List 1 Accent 2"/>
    <w:basedOn w:val="Vanle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ddelsliste1-uthevingsfarge3">
    <w:name w:val="Medium List 1 Accent 3"/>
    <w:basedOn w:val="Vanle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ddelsliste1-uthevingsfarge4">
    <w:name w:val="Medium List 1 Accent 4"/>
    <w:basedOn w:val="Vanle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ddelsliste1uthevingsfarge5">
    <w:name w:val="Medium List 1 Accent 5"/>
    <w:basedOn w:val="Vanle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ddelsliste1uthevingsfarge6">
    <w:name w:val="Medium List 1 Accent 6"/>
    <w:basedOn w:val="Vanle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ddelsliste2">
    <w:name w:val="Medium List 2"/>
    <w:basedOn w:val="Vanle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-uthevingsfarge1">
    <w:name w:val="Medium List 2 Accent 1"/>
    <w:basedOn w:val="Vanle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e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-uthevingsfarge3">
    <w:name w:val="Medium List 2 Accent 3"/>
    <w:basedOn w:val="Vanle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-uthevingsfarge4">
    <w:name w:val="Medium List 2 Accent 4"/>
    <w:basedOn w:val="Vanle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-uthevingsfarge5">
    <w:name w:val="Medium List 2 Accent 5"/>
    <w:basedOn w:val="Vanle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-uthevingsfarge6">
    <w:name w:val="Medium List 2 Accent 6"/>
    <w:basedOn w:val="Vanle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e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-uthevingsfarge1">
    <w:name w:val="Medium Grid 1 Accent 1"/>
    <w:basedOn w:val="Vanle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ddelsrutenett1-uthevingsfarge2">
    <w:name w:val="Medium Grid 1 Accent 2"/>
    <w:basedOn w:val="Vanle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ddelsrutenett1-uthevingsfarge3">
    <w:name w:val="Medium Grid 1 Accent 3"/>
    <w:basedOn w:val="Vanle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ddelsrutenett1-uthevingsfarge4">
    <w:name w:val="Medium Grid 1 Accent 4"/>
    <w:basedOn w:val="Vanle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ddelsrutenett1-uthevingsfarge5">
    <w:name w:val="Medium Grid 1 Accent 5"/>
    <w:basedOn w:val="Vanle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ddelsrutenett1-uthevingsfarge6">
    <w:name w:val="Medium Grid 1 Accent 6"/>
    <w:basedOn w:val="Vanle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ddelsrutenett2">
    <w:name w:val="Medium Grid 2"/>
    <w:basedOn w:val="Vanle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-uthevingsfarge1">
    <w:name w:val="Medium Grid 2 Accent 1"/>
    <w:basedOn w:val="Vanle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-uthevingsfarge2">
    <w:name w:val="Medium Grid 2 Accent 2"/>
    <w:basedOn w:val="Vanle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-uthevingsfarge3">
    <w:name w:val="Medium Grid 2 Accent 3"/>
    <w:basedOn w:val="Vanle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-uthevingsfarge4">
    <w:name w:val="Medium Grid 2 Accent 4"/>
    <w:basedOn w:val="Vanle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-uthevingsfarge5">
    <w:name w:val="Medium Grid 2 Accent 5"/>
    <w:basedOn w:val="Vanle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-uthevingsfarge6">
    <w:name w:val="Medium Grid 2 Accent 6"/>
    <w:basedOn w:val="Vanle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e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-uthevingsfarge1">
    <w:name w:val="Medium Grid 3 Accent 1"/>
    <w:basedOn w:val="Vanle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ddelsrutenett3-uthevingsfarge2">
    <w:name w:val="Medium Grid 3 Accent 2"/>
    <w:basedOn w:val="Vanle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ddelsrutenett3-uthevingsfarge3">
    <w:name w:val="Medium Grid 3 Accent 3"/>
    <w:basedOn w:val="Vanle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ddelsrutenett3-uthevingsfarge4">
    <w:name w:val="Medium Grid 3 Accent 4"/>
    <w:basedOn w:val="Vanle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ddelsrutenett3-uthevingsfarge5">
    <w:name w:val="Medium Grid 3 Accent 5"/>
    <w:basedOn w:val="Vanle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ddelsrutenett3-uthevingsfarge6">
    <w:name w:val="Medium Grid 3 Accent 6"/>
    <w:basedOn w:val="Vanle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rkliste">
    <w:name w:val="Dark List"/>
    <w:basedOn w:val="Vanle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-uthevingsfarge1">
    <w:name w:val="Dark List Accent 1"/>
    <w:basedOn w:val="Vanle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Mrkliste-uthevingsfarge2">
    <w:name w:val="Dark List Accent 2"/>
    <w:basedOn w:val="Vanle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Mrkliste-uthevingsfarge3">
    <w:name w:val="Dark List Accent 3"/>
    <w:basedOn w:val="Vanle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Mrkliste-uthevingsfarge4">
    <w:name w:val="Dark List Accent 4"/>
    <w:basedOn w:val="Vanle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Mrkliste-uthevingsfarge5">
    <w:name w:val="Dark List Accent 5"/>
    <w:basedOn w:val="Vanle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Mrklisteuthevingsfarge6">
    <w:name w:val="Dark List Accent 6"/>
    <w:basedOn w:val="Vanle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gerikskuggelegging">
    <w:name w:val="Colorful Shading"/>
    <w:basedOn w:val="Vanle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uggelegginguthevingsfarge1">
    <w:name w:val="Colorful Shading Accent 1"/>
    <w:basedOn w:val="Vanle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uggelegging-uthevingsfarge2">
    <w:name w:val="Colorful Shading Accent 2"/>
    <w:basedOn w:val="Vanle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uggelegging-uthevingsfarge3">
    <w:name w:val="Colorful Shading Accent 3"/>
    <w:basedOn w:val="Vanle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skuggelegging-uthevingsfarge4">
    <w:name w:val="Colorful Shading Accent 4"/>
    <w:basedOn w:val="Vanle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uggelegging-uthevingsfarge5">
    <w:name w:val="Colorful Shading Accent 5"/>
    <w:basedOn w:val="Vanle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uggelegging-uthevingsfarge6">
    <w:name w:val="Colorful Shading Accent 6"/>
    <w:basedOn w:val="Vanle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liste">
    <w:name w:val="Colorful List"/>
    <w:basedOn w:val="Vanle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e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gerikliste-uthevingsfarge2">
    <w:name w:val="Colorful List Accent 2"/>
    <w:basedOn w:val="Vanle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gerikliste-uthevingsfarge3">
    <w:name w:val="Colorful List Accent 3"/>
    <w:basedOn w:val="Vanle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gerikliste-uthevingsfarge4">
    <w:name w:val="Colorful List Accent 4"/>
    <w:basedOn w:val="Vanle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gerikliste-uthevingsfarge5">
    <w:name w:val="Colorful List Accent 5"/>
    <w:basedOn w:val="Vanle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gerikliste-uthevingsfarge6">
    <w:name w:val="Colorful List Accent 6"/>
    <w:basedOn w:val="Vanle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geriktrutenett">
    <w:name w:val="Colorful Grid"/>
    <w:basedOn w:val="Vanle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-uthevingsfarge1">
    <w:name w:val="Colorful Grid Accent 1"/>
    <w:basedOn w:val="Vanle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geriktrutenett-uthevingsfarge2">
    <w:name w:val="Colorful Grid Accent 2"/>
    <w:basedOn w:val="Vanle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geriktrutenett-uthevingsfarge3">
    <w:name w:val="Colorful Grid Accent 3"/>
    <w:basedOn w:val="Vanle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trutenett-uthevingsfarge4">
    <w:name w:val="Colorful Grid Accent 4"/>
    <w:basedOn w:val="Vanle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geriktrutenett-uthevingsfarge5">
    <w:name w:val="Colorful Grid Accent 5"/>
    <w:basedOn w:val="Vanle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geriktrutenett-uthevingsfarge6">
    <w:name w:val="Colorful Grid Accent 6"/>
    <w:basedOn w:val="Vanle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SIMASNote">
    <w:name w:val="SIMAS Note"/>
    <w:rPr>
      <w:rFonts w:ascii="Aptos" w:hAnsi="Aptos"/>
      <w:i/>
      <w:color w:val="595959"/>
      <w:sz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2F02109DE4B849B74BF314E3F0BEBE" ma:contentTypeVersion="23" ma:contentTypeDescription="Opprett et nytt dokument." ma:contentTypeScope="" ma:versionID="970fd5f4869c8d940f3f185fae641831">
  <xsd:schema xmlns:xsd="http://www.w3.org/2001/XMLSchema" xmlns:xs="http://www.w3.org/2001/XMLSchema" xmlns:p="http://schemas.microsoft.com/office/2006/metadata/properties" xmlns:ns2="c0e32692-8b7f-4428-8545-b0e06defb7ca" xmlns:ns3="d0f194cf-4d51-4ea5-9561-57e1730ebae1" targetNamespace="http://schemas.microsoft.com/office/2006/metadata/properties" ma:root="true" ma:fieldsID="7bd3c65ffd19d299ce17127a3060f3a4" ns2:_="" ns3:_="">
    <xsd:import namespace="c0e32692-8b7f-4428-8545-b0e06defb7ca"/>
    <xsd:import namespace="d0f194cf-4d51-4ea5-9561-57e1730eba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_Flow_SignoffStatus" minOccurs="0"/>
                <xsd:element ref="ns2:Kostnad" minOccurs="0"/>
                <xsd:element ref="ns2:Kommenta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e32692-8b7f-4428-8545-b0e06defb7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cb49074a-14c8-412c-a052-e2792ed6ed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6" nillable="true" ma:displayName="Godkjenningsstatus" ma:internalName="Godkjenningsstatus">
      <xsd:simpleType>
        <xsd:restriction base="dms:Text"/>
      </xsd:simpleType>
    </xsd:element>
    <xsd:element name="Kostnad" ma:index="27" nillable="true" ma:displayName="Kostnad" ma:format="Dropdown" ma:internalName="Kostnad">
      <xsd:simpleType>
        <xsd:restriction base="dms:Text">
          <xsd:maxLength value="255"/>
        </xsd:restriction>
      </xsd:simpleType>
    </xsd:element>
    <xsd:element name="Kommentar" ma:index="28" nillable="true" ma:displayName="Kommentar" ma:description="Skriv kva det gjeld" ma:format="Dropdown" ma:internalName="Kommentar">
      <xsd:simpleType>
        <xsd:restriction base="dms:Text">
          <xsd:maxLength value="255"/>
        </xsd:restriction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f194cf-4d51-4ea5-9561-57e1730ebae1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0f34ef3-421a-484d-93dc-105a928d26a4}" ma:internalName="TaxCatchAll" ma:showField="CatchAllData" ma:web="d0f194cf-4d51-4ea5-9561-57e1730eba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stnad xmlns="c0e32692-8b7f-4428-8545-b0e06defb7ca" xsi:nil="true"/>
    <Kommentar xmlns="c0e32692-8b7f-4428-8545-b0e06defb7ca" xsi:nil="true"/>
    <lcf76f155ced4ddcb4097134ff3c332f xmlns="c0e32692-8b7f-4428-8545-b0e06defb7ca">
      <Terms xmlns="http://schemas.microsoft.com/office/infopath/2007/PartnerControls"/>
    </lcf76f155ced4ddcb4097134ff3c332f>
    <TaxCatchAll xmlns="d0f194cf-4d51-4ea5-9561-57e1730ebae1" xsi:nil="true"/>
    <_Flow_SignoffStatus xmlns="c0e32692-8b7f-4428-8545-b0e06defb7c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20E560-6AF7-4DB0-B7A0-FAF6F7032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e32692-8b7f-4428-8545-b0e06defb7ca"/>
    <ds:schemaRef ds:uri="d0f194cf-4d51-4ea5-9561-57e1730eba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5651EF-54FC-45E2-AEF7-755E0F7A39A1}">
  <ds:schemaRefs>
    <ds:schemaRef ds:uri="http://schemas.microsoft.com/office/2006/metadata/properties"/>
    <ds:schemaRef ds:uri="http://schemas.microsoft.com/office/infopath/2007/PartnerControls"/>
    <ds:schemaRef ds:uri="c0e32692-8b7f-4428-8545-b0e06defb7ca"/>
    <ds:schemaRef ds:uri="d0f194cf-4d51-4ea5-9561-57e1730ebae1"/>
  </ds:schemaRefs>
</ds:datastoreItem>
</file>

<file path=customXml/itemProps4.xml><?xml version="1.0" encoding="utf-8"?>
<ds:datastoreItem xmlns:ds="http://schemas.openxmlformats.org/officeDocument/2006/customXml" ds:itemID="{69A52BA0-E340-4B1F-B607-94FDC370BA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209</Words>
  <Characters>1567</Characters>
  <Application>Microsoft Office Word</Application>
  <DocSecurity>0</DocSecurity>
  <Lines>52</Lines>
  <Paragraphs>40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Bilag 3 Samhandlingsavtale krokbil SIMAS</vt:lpstr>
      <vt:lpstr/>
    </vt:vector>
  </TitlesOfParts>
  <Manager/>
  <Company/>
  <LinksUpToDate>false</LinksUpToDate>
  <CharactersWithSpaces>1736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3 Samhandlingsavtale krokbil SIMAS</dc:title>
  <dc:subject>Anbod krokbil SIMAS</dc:subject>
  <dc:creator>Andre Laberg</dc:creator>
  <cp:keywords>SIMAS, krokbil, anbod, Artifik, KGV</cp:keywords>
  <dc:description/>
  <cp:lastModifiedBy>Andre Laberg</cp:lastModifiedBy>
  <cp:revision>10</cp:revision>
  <dcterms:created xsi:type="dcterms:W3CDTF">2026-08-13T12:32:00Z</dcterms:created>
  <dcterms:modified xsi:type="dcterms:W3CDTF">2026-08-19T12:06:00Z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0x010100662F02109DE4B849B74BF314E3F0BEBE</vt:lpwstr>
  </property>
  <property fmtid="{D5CDD505-2E9C-101B-9397-08002B2CF9AE}" pid="3" name="MediaServiceImageTags">
    <vt:lpwstr/>
  </property>
</Properties>
</file>